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Tronsoft Games Package Specification</w:t>
      </w:r>
    </w:p>
    <w:p>
      <w:pPr>
        <w:spacing w:after="100"/>
      </w:pPr>
      <w:r>
        <w:t>Specification Version: 1.4</w:t>
      </w:r>
    </w:p>
    <w:p>
      <w:pPr>
        <w:spacing w:after="100"/>
      </w:pPr>
      <w:r>
        <w:t>Portal Compatibility: Tronsoft Games Portal v6.12 and later</w:t>
      </w:r>
    </w:p>
    <w:p>
      <w:pPr>
        <w:spacing w:after="100"/>
      </w:pPr>
      <w:r>
        <w:t>Package Format: ZIP</w:t>
      </w:r>
    </w:p>
    <w:p>
      <w:pPr>
        <w:spacing w:after="100"/>
      </w:pPr>
      <w:r>
        <w:t>Purpose: Defines the standard structure used to upload, validate, publish, update, and run HTML-based</w:t>
      </w:r>
    </w:p>
    <w:p>
      <w:pPr>
        <w:spacing w:after="100"/>
      </w:pPr>
      <w:r>
        <w:t>games in the Tronsoft Games Portal.</w:t>
      </w:r>
    </w:p>
    <w:p>
      <w:pPr>
        <w:pStyle w:val="Heading1"/>
      </w:pPr>
      <w:r>
        <w:t>1. Package Overview</w:t>
      </w:r>
    </w:p>
    <w:p>
      <w:pPr>
        <w:spacing w:after="100"/>
      </w:pPr>
      <w:r>
        <w:t>Every Tronsoft Games package must be self-contained. The ZIP file must include everything required to:</w:t>
      </w:r>
    </w:p>
    <w:p>
      <w:pPr>
        <w:pStyle w:val="ListBullet"/>
      </w:pPr>
      <w:r>
        <w:t>Display the game in the storefront.</w:t>
      </w:r>
    </w:p>
    <w:p>
      <w:pPr>
        <w:pStyle w:val="ListBullet"/>
      </w:pPr>
      <w:r>
        <w:t>Run the game in a web browser.</w:t>
      </w:r>
    </w:p>
    <w:p>
      <w:pPr>
        <w:pStyle w:val="ListBullet"/>
      </w:pPr>
      <w:r>
        <w:t>Show game instructions and documentation.</w:t>
      </w:r>
    </w:p>
    <w:p>
      <w:pPr>
        <w:pStyle w:val="ListBullet"/>
      </w:pPr>
      <w:r>
        <w:t>Display screenshots and promotional artwork.</w:t>
      </w:r>
    </w:p>
    <w:p>
      <w:pPr>
        <w:pStyle w:val="ListBullet"/>
      </w:pPr>
      <w:r>
        <w:t>Track versions and patch notes.</w:t>
      </w:r>
    </w:p>
    <w:p>
      <w:pPr>
        <w:pStyle w:val="ListBullet"/>
      </w:pPr>
      <w:r>
        <w:t>Validate the game before publication.</w:t>
      </w:r>
    </w:p>
    <w:p>
      <w:pPr>
        <w:pStyle w:val="ListBullet"/>
      </w:pPr>
      <w:r>
        <w:t>Restore or archive older releases.</w:t>
      </w:r>
    </w:p>
    <w:p>
      <w:pPr>
        <w:spacing w:after="100"/>
      </w:pPr>
      <w:r>
        <w:t>A package must not depend on files located outside the package unless the dependency is explicitly</w:t>
      </w:r>
    </w:p>
    <w:p>
      <w:pPr>
        <w:spacing w:after="100"/>
      </w:pPr>
      <w:r>
        <w:t>approved by the portal administrator.</w:t>
      </w:r>
    </w:p>
    <w:p>
      <w:pPr>
        <w:spacing w:after="100"/>
      </w:pPr>
      <w:r>
        <w:t>Remote scripts, fonts, images, audio files, and stylesheets should be downloaded and included locally</w:t>
      </w:r>
    </w:p>
    <w:p>
      <w:pPr>
        <w:spacing w:after="100"/>
      </w:pPr>
      <w:r>
        <w:t>whenever licensing permits.</w:t>
      </w:r>
    </w:p>
    <w:p>
      <w:pPr>
        <w:pStyle w:val="Heading1"/>
      </w:pPr>
      <w:r>
        <w:t>2. Standard Package Name</w:t>
      </w:r>
    </w:p>
    <w:p>
      <w:pPr>
        <w:spacing w:after="100"/>
      </w:pPr>
      <w:r>
        <w:t>The ZIP filename must use the following format:</w:t>
      </w:r>
    </w:p>
    <w:p>
      <w:pPr>
        <w:spacing w:after="0"/>
        <w:ind w:left="360"/>
      </w:pPr>
      <w:r>
        <w:rPr>
          <w:rFonts w:ascii="Consolas" w:hAnsi="Consolas"/>
          <w:sz w:val="17"/>
        </w:rPr>
        <w:t>game-slug-vMAJOR.MINOR.PATCH.zip</w:t>
      </w:r>
    </w:p>
    <w:p>
      <w:pPr>
        <w:spacing w:after="100"/>
      </w:pPr>
      <w:r>
        <w:t>Example:</w:t>
      </w:r>
    </w:p>
    <w:p>
      <w:pPr>
        <w:spacing w:after="0"/>
        <w:ind w:left="360"/>
      </w:pPr>
      <w:r>
        <w:rPr>
          <w:rFonts w:ascii="Consolas" w:hAnsi="Consolas"/>
          <w:sz w:val="17"/>
        </w:rPr>
        <w:t>barbarian-prince-v1.0.0.zip</w:t>
      </w:r>
    </w:p>
    <w:p>
      <w:pPr>
        <w:spacing w:after="100"/>
      </w:pPr>
      <w:r>
        <w:t>Rules:</w:t>
      </w:r>
    </w:p>
    <w:p>
      <w:pPr>
        <w:pStyle w:val="ListBullet"/>
      </w:pPr>
      <w:r>
        <w:t>Use lowercase letters.</w:t>
      </w:r>
    </w:p>
    <w:p>
      <w:pPr>
        <w:pStyle w:val="ListBullet"/>
      </w:pPr>
      <w:r>
        <w:t>Replace spaces with hyphens.</w:t>
      </w:r>
    </w:p>
    <w:p>
      <w:pPr>
        <w:pStyle w:val="ListBullet"/>
      </w:pPr>
      <w:r>
        <w:t>Do not use special characters.</w:t>
      </w:r>
    </w:p>
    <w:p>
      <w:pPr>
        <w:pStyle w:val="ListBullet"/>
      </w:pPr>
      <w:r>
        <w:t>Include a semantic version number.</w:t>
      </w:r>
    </w:p>
    <w:p>
      <w:pPr>
        <w:pStyle w:val="ListBullet"/>
      </w:pPr>
      <w:r>
        <w:t>The ZIP filename version must match the version in manifest.json .</w:t>
      </w:r>
    </w:p>
    <w:p>
      <w:pPr>
        <w:pStyle w:val="Heading1"/>
      </w:pPr>
      <w:r>
        <w:t>3. Standard Folder Structure</w:t>
      </w:r>
    </w:p>
    <w:p>
      <w:pPr>
        <w:spacing w:after="0"/>
        <w:ind w:left="360"/>
      </w:pPr>
      <w:r>
        <w:rPr>
          <w:rFonts w:ascii="Consolas" w:hAnsi="Consolas"/>
          <w:sz w:val="17"/>
        </w:rPr>
        <w:t>barbarian-prince-v1.0.0.zip</w:t>
      </w:r>
    </w:p>
    <w:p>
      <w:pPr>
        <w:spacing w:after="0"/>
        <w:ind w:left="360"/>
      </w:pPr>
      <w:r>
        <w:rPr>
          <w:rFonts w:ascii="Consolas" w:hAnsi="Consolas"/>
          <w:sz w:val="17"/>
        </w:rPr>
        <w:t>│</w:t>
      </w:r>
    </w:p>
    <w:p>
      <w:pPr>
        <w:spacing w:after="0"/>
        <w:ind w:left="360"/>
      </w:pPr>
      <w:r>
        <w:rPr>
          <w:rFonts w:ascii="Consolas" w:hAnsi="Consolas"/>
          <w:sz w:val="17"/>
        </w:rPr>
        <w:t>├── manifest.json</w:t>
      </w:r>
    </w:p>
    <w:p>
      <w:pPr>
        <w:spacing w:after="0"/>
        <w:ind w:left="360"/>
      </w:pPr>
      <w:r>
        <w:rPr>
          <w:rFonts w:ascii="Consolas" w:hAnsi="Consolas"/>
          <w:sz w:val="17"/>
        </w:rPr>
        <w:t>├── index.html</w:t>
      </w:r>
    </w:p>
    <w:p>
      <w:pPr>
        <w:spacing w:after="0"/>
        <w:ind w:left="360"/>
      </w:pPr>
      <w:r>
        <w:rPr>
          <w:rFonts w:ascii="Consolas" w:hAnsi="Consolas"/>
          <w:sz w:val="17"/>
        </w:rPr>
        <w:t>├── LICENSE.txt</w:t>
      </w:r>
    </w:p>
    <w:p>
      <w:pPr>
        <w:spacing w:after="0"/>
        <w:ind w:left="360"/>
      </w:pPr>
      <w:r>
        <w:rPr>
          <w:rFonts w:ascii="Consolas" w:hAnsi="Consolas"/>
          <w:sz w:val="17"/>
        </w:rPr>
        <w:t>├── README.txt</w:t>
      </w:r>
    </w:p>
    <w:p>
      <w:pPr>
        <w:spacing w:after="0"/>
        <w:ind w:left="360"/>
      </w:pPr>
      <w:r>
        <w:rPr>
          <w:rFonts w:ascii="Consolas" w:hAnsi="Consolas"/>
          <w:sz w:val="17"/>
        </w:rPr>
        <w:t>│</w:t>
      </w:r>
    </w:p>
    <w:p>
      <w:pPr>
        <w:spacing w:after="0"/>
        <w:ind w:left="360"/>
      </w:pPr>
      <w:r>
        <w:rPr>
          <w:rFonts w:ascii="Consolas" w:hAnsi="Consolas"/>
          <w:sz w:val="17"/>
        </w:rPr>
        <w:t>├── assets/</w:t>
      </w:r>
    </w:p>
    <w:p>
      <w:pPr>
        <w:spacing w:after="0"/>
        <w:ind w:left="360"/>
      </w:pPr>
      <w:r>
        <w:rPr>
          <w:rFonts w:ascii="Consolas" w:hAnsi="Consolas"/>
          <w:sz w:val="17"/>
        </w:rPr>
        <w:t>│    ├── cover.png</w:t>
      </w:r>
    </w:p>
    <w:p>
      <w:pPr>
        <w:spacing w:after="0"/>
        <w:ind w:left="360"/>
      </w:pPr>
      <w:r>
        <w:rPr>
          <w:rFonts w:ascii="Consolas" w:hAnsi="Consolas"/>
          <w:sz w:val="17"/>
        </w:rPr>
        <w:t>│    ├── icon.png</w:t>
      </w:r>
    </w:p>
    <w:p>
      <w:pPr>
        <w:spacing w:after="0"/>
        <w:ind w:left="360"/>
      </w:pPr>
      <w:r>
        <w:rPr>
          <w:rFonts w:ascii="Consolas" w:hAnsi="Consolas"/>
          <w:sz w:val="17"/>
        </w:rPr>
        <w:t>│    ├── banner.jpg</w:t>
      </w:r>
    </w:p>
    <w:p>
      <w:pPr>
        <w:spacing w:after="0"/>
        <w:ind w:left="360"/>
      </w:pPr>
      <w:r>
        <w:rPr>
          <w:rFonts w:ascii="Consolas" w:hAnsi="Consolas"/>
          <w:sz w:val="17"/>
        </w:rPr>
        <w:t>│    ├── logo.png</w:t>
      </w:r>
    </w:p>
    <w:p>
      <w:pPr>
        <w:spacing w:after="0"/>
        <w:ind w:left="360"/>
      </w:pPr>
      <w:r>
        <w:rPr>
          <w:rFonts w:ascii="Consolas" w:hAnsi="Consolas"/>
          <w:sz w:val="17"/>
        </w:rPr>
        <w:t>│    └── loading.png</w:t>
      </w:r>
    </w:p>
    <w:p>
      <w:pPr>
        <w:spacing w:after="0"/>
        <w:ind w:left="360"/>
      </w:pPr>
      <w:r>
        <w:rPr>
          <w:rFonts w:ascii="Consolas" w:hAnsi="Consolas"/>
          <w:sz w:val="17"/>
        </w:rPr>
        <w:t>│</w:t>
      </w:r>
    </w:p>
    <w:p>
      <w:pPr>
        <w:spacing w:after="0"/>
        <w:ind w:left="360"/>
      </w:pPr>
      <w:r>
        <w:rPr>
          <w:rFonts w:ascii="Consolas" w:hAnsi="Consolas"/>
          <w:sz w:val="17"/>
        </w:rPr>
        <w:t>├── screenshots/</w:t>
      </w:r>
    </w:p>
    <w:p>
      <w:pPr>
        <w:spacing w:after="0"/>
        <w:ind w:left="360"/>
      </w:pPr>
      <w:r>
        <w:rPr>
          <w:rFonts w:ascii="Consolas" w:hAnsi="Consolas"/>
          <w:sz w:val="17"/>
        </w:rPr>
        <w:t>│    ├── screenshot1.png</w:t>
      </w:r>
    </w:p>
    <w:p>
      <w:pPr>
        <w:spacing w:after="0"/>
        <w:ind w:left="360"/>
      </w:pPr>
      <w:r>
        <w:rPr>
          <w:rFonts w:ascii="Consolas" w:hAnsi="Consolas"/>
          <w:sz w:val="17"/>
        </w:rPr>
        <w:t>│    ├── screenshot2.png</w:t>
      </w:r>
    </w:p>
    <w:p>
      <w:pPr>
        <w:spacing w:after="0"/>
        <w:ind w:left="360"/>
      </w:pPr>
      <w:r>
        <w:rPr>
          <w:rFonts w:ascii="Consolas" w:hAnsi="Consolas"/>
          <w:sz w:val="17"/>
        </w:rPr>
        <w:t>│    ├── screenshot3.png</w:t>
      </w:r>
    </w:p>
    <w:p>
      <w:pPr>
        <w:spacing w:after="0"/>
        <w:ind w:left="360"/>
      </w:pPr>
      <w:r>
        <w:rPr>
          <w:rFonts w:ascii="Consolas" w:hAnsi="Consolas"/>
          <w:sz w:val="17"/>
        </w:rPr>
        <w:t>│    └── screenshot4.png</w:t>
      </w:r>
    </w:p>
    <w:p>
      <w:pPr>
        <w:spacing w:after="0"/>
        <w:ind w:left="360"/>
      </w:pPr>
      <w:r>
        <w:rPr>
          <w:rFonts w:ascii="Consolas" w:hAnsi="Consolas"/>
          <w:sz w:val="17"/>
        </w:rPr>
        <w:t>│</w:t>
      </w:r>
    </w:p>
    <w:p>
      <w:pPr>
        <w:spacing w:after="0"/>
        <w:ind w:left="360"/>
      </w:pPr>
      <w:r>
        <w:rPr>
          <w:rFonts w:ascii="Consolas" w:hAnsi="Consolas"/>
          <w:sz w:val="17"/>
        </w:rPr>
        <w:t>├── css/</w:t>
      </w:r>
    </w:p>
    <w:p>
      <w:pPr>
        <w:spacing w:after="0"/>
        <w:ind w:left="360"/>
      </w:pPr>
      <w:r>
        <w:rPr>
          <w:rFonts w:ascii="Consolas" w:hAnsi="Consolas"/>
          <w:sz w:val="17"/>
        </w:rPr>
        <w:t>│    └── game.css</w:t>
      </w:r>
    </w:p>
    <w:p>
      <w:pPr>
        <w:spacing w:after="0"/>
        <w:ind w:left="360"/>
      </w:pPr>
      <w:r>
        <w:rPr>
          <w:rFonts w:ascii="Consolas" w:hAnsi="Consolas"/>
          <w:sz w:val="17"/>
        </w:rPr>
        <w:t>│</w:t>
      </w:r>
    </w:p>
    <w:p>
      <w:pPr>
        <w:spacing w:after="0"/>
        <w:ind w:left="360"/>
      </w:pPr>
      <w:r>
        <w:rPr>
          <w:rFonts w:ascii="Consolas" w:hAnsi="Consolas"/>
          <w:sz w:val="17"/>
        </w:rPr>
        <w:t>├── js/</w:t>
      </w:r>
    </w:p>
    <w:p>
      <w:pPr>
        <w:spacing w:after="0"/>
        <w:ind w:left="360"/>
      </w:pPr>
      <w:r>
        <w:rPr>
          <w:rFonts w:ascii="Consolas" w:hAnsi="Consolas"/>
          <w:sz w:val="17"/>
        </w:rPr>
        <w:t>│    ├── game.js</w:t>
      </w:r>
    </w:p>
    <w:p>
      <w:pPr>
        <w:spacing w:after="0"/>
        <w:ind w:left="360"/>
      </w:pPr>
      <w:r>
        <w:rPr>
          <w:rFonts w:ascii="Consolas" w:hAnsi="Consolas"/>
          <w:sz w:val="17"/>
        </w:rPr>
        <w:t>│    ├── ai.js</w:t>
      </w:r>
    </w:p>
    <w:p>
      <w:pPr>
        <w:spacing w:after="0"/>
        <w:ind w:left="360"/>
      </w:pPr>
      <w:r>
        <w:rPr>
          <w:rFonts w:ascii="Consolas" w:hAnsi="Consolas"/>
          <w:sz w:val="17"/>
        </w:rPr>
        <w:t>│    └── sound.js</w:t>
      </w:r>
    </w:p>
    <w:p>
      <w:pPr>
        <w:spacing w:after="0"/>
        <w:ind w:left="360"/>
      </w:pPr>
      <w:r>
        <w:rPr>
          <w:rFonts w:ascii="Consolas" w:hAnsi="Consolas"/>
          <w:sz w:val="17"/>
        </w:rPr>
        <w:t>│</w:t>
      </w:r>
    </w:p>
    <w:p>
      <w:pPr>
        <w:spacing w:after="0"/>
        <w:ind w:left="360"/>
      </w:pPr>
      <w:r>
        <w:rPr>
          <w:rFonts w:ascii="Consolas" w:hAnsi="Consolas"/>
          <w:sz w:val="17"/>
        </w:rPr>
        <w:t>├── sounds/</w:t>
      </w:r>
    </w:p>
    <w:p>
      <w:pPr>
        <w:spacing w:after="0"/>
        <w:ind w:left="360"/>
      </w:pPr>
      <w:r>
        <w:rPr>
          <w:rFonts w:ascii="Consolas" w:hAnsi="Consolas"/>
          <w:sz w:val="17"/>
        </w:rPr>
        <w:t>│    ├── move.wav</w:t>
      </w:r>
    </w:p>
    <w:p>
      <w:pPr>
        <w:spacing w:after="0"/>
        <w:ind w:left="360"/>
      </w:pPr>
      <w:r>
        <w:rPr>
          <w:rFonts w:ascii="Consolas" w:hAnsi="Consolas"/>
          <w:sz w:val="17"/>
        </w:rPr>
        <w:t>│    ├── win.wav</w:t>
      </w:r>
    </w:p>
    <w:p>
      <w:pPr>
        <w:spacing w:after="0"/>
        <w:ind w:left="360"/>
      </w:pPr>
      <w:r>
        <w:rPr>
          <w:rFonts w:ascii="Consolas" w:hAnsi="Consolas"/>
          <w:sz w:val="17"/>
        </w:rPr>
        <w:t>│    └── click.wav</w:t>
      </w:r>
    </w:p>
    <w:p>
      <w:pPr>
        <w:spacing w:after="0"/>
        <w:ind w:left="360"/>
      </w:pPr>
      <w:r>
        <w:rPr>
          <w:rFonts w:ascii="Consolas" w:hAnsi="Consolas"/>
          <w:sz w:val="17"/>
        </w:rPr>
        <w:t>│</w:t>
      </w:r>
    </w:p>
    <w:p>
      <w:pPr>
        <w:spacing w:after="0"/>
        <w:ind w:left="360"/>
      </w:pPr>
      <w:r>
        <w:rPr>
          <w:rFonts w:ascii="Consolas" w:hAnsi="Consolas"/>
          <w:sz w:val="17"/>
        </w:rPr>
        <w:t>├── images/</w:t>
      </w:r>
    </w:p>
    <w:p>
      <w:pPr>
        <w:spacing w:after="0"/>
        <w:ind w:left="360"/>
      </w:pPr>
      <w:r>
        <w:rPr>
          <w:rFonts w:ascii="Consolas" w:hAnsi="Consolas"/>
          <w:sz w:val="17"/>
        </w:rPr>
        <w:t>│    ├── board.png</w:t>
      </w:r>
    </w:p>
    <w:p>
      <w:pPr>
        <w:spacing w:after="0"/>
        <w:ind w:left="360"/>
      </w:pPr>
      <w:r>
        <w:rPr>
          <w:rFonts w:ascii="Consolas" w:hAnsi="Consolas"/>
          <w:sz w:val="17"/>
        </w:rPr>
        <w:t>│    ├── pieces.png</w:t>
      </w:r>
    </w:p>
    <w:p>
      <w:pPr>
        <w:spacing w:after="0"/>
        <w:ind w:left="360"/>
      </w:pPr>
      <w:r>
        <w:rPr>
          <w:rFonts w:ascii="Consolas" w:hAnsi="Consolas"/>
          <w:sz w:val="17"/>
        </w:rPr>
        <w:t>│    └── background.jpg</w:t>
      </w:r>
    </w:p>
    <w:p>
      <w:pPr>
        <w:spacing w:after="0"/>
        <w:ind w:left="360"/>
      </w:pPr>
      <w:r>
        <w:rPr>
          <w:rFonts w:ascii="Consolas" w:hAnsi="Consolas"/>
          <w:sz w:val="17"/>
        </w:rPr>
        <w:t>│</w:t>
      </w:r>
    </w:p>
    <w:p>
      <w:pPr>
        <w:spacing w:after="0"/>
        <w:ind w:left="360"/>
      </w:pPr>
      <w:r>
        <w:rPr>
          <w:rFonts w:ascii="Consolas" w:hAnsi="Consolas"/>
          <w:sz w:val="17"/>
        </w:rPr>
        <w:t>├── fonts/</w:t>
      </w:r>
    </w:p>
    <w:p>
      <w:pPr>
        <w:spacing w:after="0"/>
        <w:ind w:left="360"/>
      </w:pPr>
      <w:r>
        <w:rPr>
          <w:rFonts w:ascii="Consolas" w:hAnsi="Consolas"/>
          <w:sz w:val="17"/>
        </w:rPr>
        <w:t>│    └── game-font.woff2</w:t>
      </w:r>
    </w:p>
    <w:p>
      <w:pPr>
        <w:spacing w:after="0"/>
        <w:ind w:left="360"/>
      </w:pPr>
      <w:r>
        <w:rPr>
          <w:rFonts w:ascii="Consolas" w:hAnsi="Consolas"/>
          <w:sz w:val="17"/>
        </w:rPr>
        <w:t>│</w:t>
      </w:r>
    </w:p>
    <w:p>
      <w:pPr>
        <w:spacing w:after="0"/>
        <w:ind w:left="360"/>
      </w:pPr>
      <w:r>
        <w:rPr>
          <w:rFonts w:ascii="Consolas" w:hAnsi="Consolas"/>
          <w:sz w:val="17"/>
        </w:rPr>
        <w:t>├── docs/</w:t>
      </w:r>
    </w:p>
    <w:p>
      <w:pPr>
        <w:spacing w:after="0"/>
        <w:ind w:left="360"/>
      </w:pPr>
      <w:r>
        <w:rPr>
          <w:rFonts w:ascii="Consolas" w:hAnsi="Consolas"/>
          <w:sz w:val="17"/>
        </w:rPr>
        <w:t>│    ├── manual.pdf</w:t>
      </w:r>
    </w:p>
    <w:p>
      <w:pPr>
        <w:spacing w:after="0"/>
        <w:ind w:left="360"/>
      </w:pPr>
      <w:r>
        <w:rPr>
          <w:rFonts w:ascii="Consolas" w:hAnsi="Consolas"/>
          <w:sz w:val="17"/>
        </w:rPr>
        <w:t>│    ├── tutorial.html</w:t>
      </w:r>
    </w:p>
    <w:p>
      <w:pPr>
        <w:spacing w:after="0"/>
        <w:ind w:left="360"/>
      </w:pPr>
      <w:r>
        <w:rPr>
          <w:rFonts w:ascii="Consolas" w:hAnsi="Consolas"/>
          <w:sz w:val="17"/>
        </w:rPr>
        <w:t>│    ├── strategy.pdf</w:t>
      </w:r>
    </w:p>
    <w:p>
      <w:pPr>
        <w:spacing w:after="0"/>
        <w:ind w:left="360"/>
      </w:pPr>
      <w:r>
        <w:rPr>
          <w:rFonts w:ascii="Consolas" w:hAnsi="Consolas"/>
          <w:sz w:val="17"/>
        </w:rPr>
        <w:t>│    ├── credits.txt</w:t>
      </w:r>
    </w:p>
    <w:p>
      <w:pPr>
        <w:spacing w:after="0"/>
        <w:ind w:left="360"/>
      </w:pPr>
      <w:r>
        <w:rPr>
          <w:rFonts w:ascii="Consolas" w:hAnsi="Consolas"/>
          <w:sz w:val="17"/>
        </w:rPr>
        <w:t>│    └── description.txt</w:t>
      </w:r>
    </w:p>
    <w:p>
      <w:pPr>
        <w:spacing w:after="0"/>
        <w:ind w:left="360"/>
      </w:pPr>
      <w:r>
        <w:rPr>
          <w:rFonts w:ascii="Consolas" w:hAnsi="Consolas"/>
          <w:sz w:val="17"/>
        </w:rPr>
        <w:t>│</w:t>
      </w:r>
    </w:p>
    <w:p>
      <w:pPr>
        <w:spacing w:after="0"/>
        <w:ind w:left="360"/>
      </w:pPr>
      <w:r>
        <w:rPr>
          <w:rFonts w:ascii="Consolas" w:hAnsi="Consolas"/>
          <w:sz w:val="17"/>
        </w:rPr>
        <w:t>└── patches/</w:t>
      </w:r>
    </w:p>
    <w:p>
      <w:pPr>
        <w:spacing w:after="0"/>
        <w:ind w:left="360"/>
      </w:pPr>
      <w:r>
        <w:rPr>
          <w:rFonts w:ascii="Consolas" w:hAnsi="Consolas"/>
          <w:sz w:val="17"/>
        </w:rPr>
        <w:t>├── patch_v1.0.0.txt</w:t>
      </w:r>
    </w:p>
    <w:p>
      <w:pPr>
        <w:spacing w:after="0"/>
        <w:ind w:left="360"/>
      </w:pPr>
      <w:r>
        <w:rPr>
          <w:rFonts w:ascii="Consolas" w:hAnsi="Consolas"/>
          <w:sz w:val="17"/>
        </w:rPr>
        <w:t>└── changelog.txt</w:t>
      </w:r>
    </w:p>
    <w:p>
      <w:pPr>
        <w:spacing w:after="100"/>
      </w:pPr>
      <w:r>
        <w:t>Unused optional folders may remain empty or be omitted.</w:t>
      </w:r>
    </w:p>
    <w:p>
      <w:pPr>
        <w:pStyle w:val="Heading1"/>
      </w:pPr>
      <w:r>
        <w:t>4. Required Files</w:t>
      </w:r>
    </w:p>
    <w:p>
      <w:pPr>
        <w:spacing w:after="100"/>
      </w:pPr>
      <w:r>
        <w:t>The following files are required for every published game:</w:t>
      </w:r>
    </w:p>
    <w:p>
      <w:pPr>
        <w:spacing w:after="0"/>
        <w:ind w:left="360"/>
      </w:pPr>
      <w:r>
        <w:rPr>
          <w:rFonts w:ascii="Consolas" w:hAnsi="Consolas"/>
          <w:sz w:val="17"/>
        </w:rPr>
        <w:t>manifest.json</w:t>
      </w:r>
    </w:p>
    <w:p>
      <w:pPr>
        <w:spacing w:after="0"/>
        <w:ind w:left="360"/>
      </w:pPr>
      <w:r>
        <w:rPr>
          <w:rFonts w:ascii="Consolas" w:hAnsi="Consolas"/>
          <w:sz w:val="17"/>
        </w:rPr>
        <w:t>index.html</w:t>
      </w:r>
    </w:p>
    <w:p>
      <w:pPr>
        <w:spacing w:after="0"/>
        <w:ind w:left="360"/>
      </w:pPr>
      <w:r>
        <w:rPr>
          <w:rFonts w:ascii="Consolas" w:hAnsi="Consolas"/>
          <w:sz w:val="17"/>
        </w:rPr>
        <w:t>LICENSE.txt</w:t>
      </w:r>
    </w:p>
    <w:p>
      <w:pPr>
        <w:spacing w:after="0"/>
        <w:ind w:left="360"/>
      </w:pPr>
      <w:r>
        <w:rPr>
          <w:rFonts w:ascii="Consolas" w:hAnsi="Consolas"/>
          <w:sz w:val="17"/>
        </w:rPr>
        <w:t>README.txt</w:t>
      </w:r>
    </w:p>
    <w:p>
      <w:pPr>
        <w:spacing w:after="0"/>
        <w:ind w:left="360"/>
      </w:pPr>
      <w:r>
        <w:rPr>
          <w:rFonts w:ascii="Consolas" w:hAnsi="Consolas"/>
          <w:sz w:val="17"/>
        </w:rPr>
        <w:t>css/game.css</w:t>
      </w:r>
    </w:p>
    <w:p>
      <w:pPr>
        <w:spacing w:after="0"/>
        <w:ind w:left="360"/>
      </w:pPr>
      <w:r>
        <w:rPr>
          <w:rFonts w:ascii="Consolas" w:hAnsi="Consolas"/>
          <w:sz w:val="17"/>
        </w:rPr>
        <w:t>js/game.js</w:t>
      </w:r>
    </w:p>
    <w:p>
      <w:pPr>
        <w:spacing w:after="0"/>
        <w:ind w:left="360"/>
      </w:pPr>
      <w:r>
        <w:rPr>
          <w:rFonts w:ascii="Consolas" w:hAnsi="Consolas"/>
          <w:sz w:val="17"/>
        </w:rPr>
        <w:t>assets/cover.png</w:t>
      </w:r>
    </w:p>
    <w:p>
      <w:pPr>
        <w:spacing w:after="0"/>
        <w:ind w:left="360"/>
      </w:pPr>
      <w:r>
        <w:rPr>
          <w:rFonts w:ascii="Consolas" w:hAnsi="Consolas"/>
          <w:sz w:val="17"/>
        </w:rPr>
        <w:t>assets/icon.png</w:t>
      </w:r>
    </w:p>
    <w:p>
      <w:pPr>
        <w:spacing w:after="0"/>
        <w:ind w:left="360"/>
      </w:pPr>
      <w:r>
        <w:rPr>
          <w:rFonts w:ascii="Consolas" w:hAnsi="Consolas"/>
          <w:sz w:val="17"/>
        </w:rPr>
        <w:t>screenshots/screenshot1.png</w:t>
      </w:r>
    </w:p>
    <w:p>
      <w:pPr>
        <w:spacing w:after="0"/>
        <w:ind w:left="360"/>
      </w:pPr>
      <w:r>
        <w:rPr>
          <w:rFonts w:ascii="Consolas" w:hAnsi="Consolas"/>
          <w:sz w:val="17"/>
        </w:rPr>
        <w:t>docs/description.txt</w:t>
      </w:r>
    </w:p>
    <w:p>
      <w:pPr>
        <w:spacing w:after="0"/>
        <w:ind w:left="360"/>
      </w:pPr>
      <w:r>
        <w:rPr>
          <w:rFonts w:ascii="Consolas" w:hAnsi="Consolas"/>
          <w:sz w:val="17"/>
        </w:rPr>
        <w:t>docs/tutorial.html</w:t>
      </w:r>
    </w:p>
    <w:p>
      <w:pPr>
        <w:spacing w:after="0"/>
        <w:ind w:left="360"/>
      </w:pPr>
      <w:r>
        <w:rPr>
          <w:rFonts w:ascii="Consolas" w:hAnsi="Consolas"/>
          <w:sz w:val="17"/>
        </w:rPr>
        <w:t>docs/credits.txt</w:t>
      </w:r>
    </w:p>
    <w:p>
      <w:pPr>
        <w:spacing w:after="0"/>
        <w:ind w:left="360"/>
      </w:pPr>
      <w:r>
        <w:rPr>
          <w:rFonts w:ascii="Consolas" w:hAnsi="Consolas"/>
          <w:sz w:val="17"/>
        </w:rPr>
        <w:t>docs/manual.pdf</w:t>
      </w:r>
    </w:p>
    <w:p>
      <w:pPr>
        <w:spacing w:after="0"/>
        <w:ind w:left="360"/>
      </w:pPr>
      <w:r>
        <w:rPr>
          <w:rFonts w:ascii="Consolas" w:hAnsi="Consolas"/>
          <w:sz w:val="17"/>
        </w:rPr>
        <w:t>patches/changelog.txt</w:t>
      </w:r>
    </w:p>
    <w:p>
      <w:pPr>
        <w:spacing w:after="0"/>
        <w:ind w:left="360"/>
      </w:pPr>
      <w:r>
        <w:rPr>
          <w:rFonts w:ascii="Consolas" w:hAnsi="Consolas"/>
          <w:sz w:val="17"/>
        </w:rPr>
        <w:t>patches/patch_vMAJOR.MINOR.PATCH.txt (matching the package version)</w:t>
      </w:r>
    </w:p>
    <w:p>
      <w:pPr>
        <w:spacing w:after="100"/>
      </w:pPr>
      <w:r>
        <w:t>A package missing a required file must not be published until the validation error is corrected.</w:t>
      </w:r>
    </w:p>
    <w:p>
      <w:pPr>
        <w:pStyle w:val="Heading1"/>
      </w:pPr>
      <w:r>
        <w:t>5. Conditionally Required Files</w:t>
      </w:r>
    </w:p>
    <w:p>
      <w:pPr>
        <w:spacing w:after="100"/>
      </w:pPr>
      <w:r>
        <w:t>These files are required only when the game uses the corresponding feature. The manifest features flags determine which conditional requirements the validator enforces (for example, "audio": true requires the sounds/ folder):</w:t>
      </w:r>
    </w:p>
    <w:p>
      <w:pPr>
        <w:spacing w:after="0"/>
        <w:ind w:left="360"/>
      </w:pPr>
      <w:r>
        <w:rPr>
          <w:rFonts w:ascii="Consolas" w:hAnsi="Consolas"/>
          <w:sz w:val="17"/>
        </w:rPr>
        <w:t>js/ai.js</w:t>
      </w:r>
    </w:p>
    <w:p>
      <w:pPr>
        <w:spacing w:after="0"/>
        <w:ind w:left="360"/>
      </w:pPr>
      <w:r>
        <w:rPr>
          <w:rFonts w:ascii="Consolas" w:hAnsi="Consolas"/>
          <w:sz w:val="17"/>
        </w:rPr>
        <w:t>js/sound.js</w:t>
      </w:r>
    </w:p>
    <w:p>
      <w:pPr>
        <w:spacing w:after="0"/>
        <w:ind w:left="360"/>
      </w:pPr>
      <w:r>
        <w:rPr>
          <w:rFonts w:ascii="Consolas" w:hAnsi="Consolas"/>
          <w:sz w:val="17"/>
        </w:rPr>
        <w:t>sounds/*</w:t>
      </w:r>
    </w:p>
    <w:p>
      <w:pPr>
        <w:spacing w:after="0"/>
        <w:ind w:left="360"/>
      </w:pPr>
      <w:r>
        <w:rPr>
          <w:rFonts w:ascii="Consolas" w:hAnsi="Consolas"/>
          <w:sz w:val="17"/>
        </w:rPr>
        <w:t>images/*</w:t>
      </w:r>
    </w:p>
    <w:p>
      <w:pPr>
        <w:spacing w:after="0"/>
        <w:ind w:left="360"/>
      </w:pPr>
      <w:r>
        <w:rPr>
          <w:rFonts w:ascii="Consolas" w:hAnsi="Consolas"/>
          <w:sz w:val="17"/>
        </w:rPr>
        <w:t>fonts/*</w:t>
      </w:r>
    </w:p>
    <w:p>
      <w:pPr>
        <w:spacing w:after="0"/>
        <w:ind w:left="360"/>
      </w:pPr>
      <w:r>
        <w:rPr>
          <w:rFonts w:ascii="Consolas" w:hAnsi="Consolas"/>
          <w:sz w:val="17"/>
        </w:rPr>
        <w:t>docs/strategy.pdf</w:t>
      </w:r>
    </w:p>
    <w:p>
      <w:pPr>
        <w:spacing w:after="0"/>
        <w:ind w:left="360"/>
      </w:pPr>
      <w:r>
        <w:rPr>
          <w:rFonts w:ascii="Consolas" w:hAnsi="Consolas"/>
          <w:sz w:val="17"/>
        </w:rPr>
        <w:t>assets/banner.jpg</w:t>
      </w:r>
    </w:p>
    <w:p>
      <w:pPr>
        <w:spacing w:after="0"/>
        <w:ind w:left="360"/>
      </w:pPr>
      <w:r>
        <w:rPr>
          <w:rFonts w:ascii="Consolas" w:hAnsi="Consolas"/>
          <w:sz w:val="17"/>
        </w:rPr>
        <w:t>assets/logo.png</w:t>
      </w:r>
    </w:p>
    <w:p>
      <w:pPr>
        <w:spacing w:after="0"/>
        <w:ind w:left="360"/>
      </w:pPr>
      <w:r>
        <w:rPr>
          <w:rFonts w:ascii="Consolas" w:hAnsi="Consolas"/>
          <w:sz w:val="17"/>
        </w:rPr>
        <w:t>assets/loading.png</w:t>
      </w:r>
    </w:p>
    <w:p>
      <w:pPr>
        <w:spacing w:after="0"/>
        <w:ind w:left="360"/>
      </w:pPr>
      <w:r>
        <w:rPr>
          <w:rFonts w:ascii="Consolas" w:hAnsi="Consolas"/>
          <w:sz w:val="17"/>
        </w:rPr>
        <w:t>screenshots/screenshot2.png</w:t>
      </w:r>
    </w:p>
    <w:p>
      <w:pPr>
        <w:spacing w:after="0"/>
        <w:ind w:left="360"/>
      </w:pPr>
      <w:r>
        <w:rPr>
          <w:rFonts w:ascii="Consolas" w:hAnsi="Consolas"/>
          <w:sz w:val="17"/>
        </w:rPr>
        <w:t>screenshots/screenshot3.png</w:t>
      </w:r>
    </w:p>
    <w:p>
      <w:pPr>
        <w:spacing w:after="0"/>
        <w:ind w:left="360"/>
      </w:pPr>
      <w:r>
        <w:rPr>
          <w:rFonts w:ascii="Consolas" w:hAnsi="Consolas"/>
          <w:sz w:val="17"/>
        </w:rPr>
        <w:t>screenshots/screenshot4.png</w:t>
      </w:r>
    </w:p>
    <w:p>
      <w:pPr>
        <w:spacing w:after="100"/>
      </w:pPr>
      <w:r>
        <w:t>Examples:</w:t>
      </w:r>
    </w:p>
    <w:p>
      <w:pPr>
        <w:pStyle w:val="ListBullet"/>
      </w:pPr>
      <w:r>
        <w:t>js/ai.js is required when the game includes computer-controlled opponents.</w:t>
      </w:r>
    </w:p>
    <w:p>
      <w:pPr>
        <w:pStyle w:val="ListBullet"/>
      </w:pPr>
      <w:r>
        <w:t>js/sound.js is required when sound is managed separately.</w:t>
      </w:r>
    </w:p>
    <w:p>
      <w:pPr>
        <w:pStyle w:val="ListBullet"/>
      </w:pPr>
      <w:r>
        <w:t>The sounds/ folder is required when the game uses audio.</w:t>
      </w:r>
    </w:p>
    <w:p>
      <w:pPr>
        <w:pStyle w:val="ListBullet"/>
      </w:pPr>
      <w:r>
        <w:t>The fonts/ folder is required when custom local fonts are used.</w:t>
      </w:r>
    </w:p>
    <w:p>
      <w:pPr>
        <w:pStyle w:val="ListBullet"/>
      </w:pPr>
      <w:r>
        <w:t>docs/manual.pdf is required for every published package and is listed in Section 4. The manifest must reference it using the "manual" field.</w:t>
      </w:r>
    </w:p>
    <w:p>
      <w:pPr>
        <w:pStyle w:val="Heading1"/>
      </w:pPr>
      <w:r>
        <w:t>6. Entry File</w:t>
      </w:r>
    </w:p>
    <w:p>
      <w:pPr>
        <w:spacing w:after="100"/>
      </w:pPr>
      <w:r>
        <w:t>The game must start from:</w:t>
      </w:r>
    </w:p>
    <w:p>
      <w:pPr>
        <w:spacing w:after="0"/>
        <w:ind w:left="360"/>
      </w:pPr>
      <w:r>
        <w:rPr>
          <w:rFonts w:ascii="Consolas" w:hAnsi="Consolas"/>
          <w:sz w:val="17"/>
        </w:rPr>
        <w:t>index.html</w:t>
      </w:r>
    </w:p>
    <w:p>
      <w:pPr>
        <w:spacing w:after="100"/>
      </w:pPr>
      <w:r>
        <w:t>The portal launches this file inside the game player.</w:t>
      </w:r>
    </w:p>
    <w:p>
      <w:pPr>
        <w:spacing w:after="100"/>
      </w:pPr>
      <w:r>
        <w:t>The entry file must:</w:t>
      </w:r>
    </w:p>
    <w:p>
      <w:pPr>
        <w:pStyle w:val="ListBullet"/>
      </w:pPr>
      <w:r>
        <w:t>Use relative paths.</w:t>
      </w:r>
    </w:p>
    <w:p>
      <w:pPr>
        <w:pStyle w:val="ListBullet"/>
      </w:pPr>
      <w:r>
        <w:t>Load local CSS from the css/ folder.</w:t>
      </w:r>
    </w:p>
    <w:p>
      <w:pPr>
        <w:pStyle w:val="ListBullet"/>
      </w:pPr>
      <w:r>
        <w:t>Load local JavaScript from the js/ folder.</w:t>
      </w:r>
    </w:p>
    <w:p>
      <w:pPr>
        <w:pStyle w:val="ListBullet"/>
      </w:pPr>
      <w:r>
        <w:t>Load images from images/ or assets/ .</w:t>
      </w:r>
    </w:p>
    <w:p>
      <w:pPr>
        <w:pStyle w:val="ListBullet"/>
      </w:pPr>
      <w:r>
        <w:t>Load audio from sounds/ .</w:t>
      </w:r>
    </w:p>
    <w:p>
      <w:pPr>
        <w:pStyle w:val="ListBullet"/>
      </w:pPr>
      <w:r>
        <w:t>Avoid absolute server paths.</w:t>
      </w:r>
    </w:p>
    <w:p>
      <w:pPr>
        <w:pStyle w:val="ListBullet"/>
      </w:pPr>
      <w:r>
        <w:t>Avoid PHP or server-side code.</w:t>
      </w:r>
    </w:p>
    <w:p>
      <w:pPr>
        <w:pStyle w:val="ListBullet"/>
      </w:pPr>
      <w:r>
        <w:t>Run without access to the portal database.</w:t>
      </w:r>
    </w:p>
    <w:p>
      <w:pPr>
        <w:pStyle w:val="ListBullet"/>
      </w:pPr>
      <w:r>
        <w:t>Run without exposing administrator functions.</w:t>
      </w:r>
    </w:p>
    <w:p>
      <w:pPr>
        <w:spacing w:after="100"/>
      </w:pPr>
      <w:r>
        <w:t>Example:</w:t>
      </w:r>
    </w:p>
    <w:p>
      <w:pPr>
        <w:spacing w:after="0"/>
        <w:ind w:left="360"/>
      </w:pPr>
      <w:r>
        <w:rPr>
          <w:rFonts w:ascii="Consolas" w:hAnsi="Consolas"/>
          <w:sz w:val="17"/>
        </w:rPr>
        <w:t>&lt;link rel="stylesheet" href="css/game.css"&gt;</w:t>
      </w:r>
    </w:p>
    <w:p>
      <w:pPr>
        <w:spacing w:after="0"/>
        <w:ind w:left="360"/>
      </w:pPr>
      <w:r>
        <w:rPr>
          <w:rFonts w:ascii="Consolas" w:hAnsi="Consolas"/>
          <w:sz w:val="17"/>
        </w:rPr>
        <w:t>&lt;script src="js/game.js"&gt;&lt;/script&gt;</w:t>
      </w:r>
    </w:p>
    <w:p>
      <w:pPr>
        <w:pStyle w:val="Heading1"/>
      </w:pPr>
      <w:r>
        <w:t>7. CSS Requirements</w:t>
      </w:r>
    </w:p>
    <w:p>
      <w:pPr>
        <w:spacing w:after="100"/>
      </w:pPr>
      <w:r>
        <w:t>Inline CSS should be extracted from the HTML and placed in:</w:t>
      </w:r>
    </w:p>
    <w:p>
      <w:pPr>
        <w:spacing w:after="0"/>
        <w:ind w:left="360"/>
      </w:pPr>
      <w:r>
        <w:rPr>
          <w:rFonts w:ascii="Consolas" w:hAnsi="Consolas"/>
          <w:sz w:val="17"/>
        </w:rPr>
        <w:t>css/game.css</w:t>
      </w:r>
    </w:p>
    <w:p>
      <w:pPr>
        <w:spacing w:after="100"/>
      </w:pPr>
      <w:r>
        <w:t>Additional stylesheets may be added when needed:</w:t>
      </w:r>
    </w:p>
    <w:p>
      <w:pPr>
        <w:spacing w:after="0"/>
        <w:ind w:left="360"/>
      </w:pPr>
      <w:r>
        <w:rPr>
          <w:rFonts w:ascii="Consolas" w:hAnsi="Consolas"/>
          <w:sz w:val="17"/>
        </w:rPr>
        <w:t>css/</w:t>
      </w:r>
    </w:p>
    <w:p>
      <w:pPr>
        <w:spacing w:after="0"/>
        <w:ind w:left="360"/>
      </w:pPr>
      <w:r>
        <w:rPr>
          <w:rFonts w:ascii="Consolas" w:hAnsi="Consolas"/>
          <w:sz w:val="17"/>
        </w:rPr>
        <w:t>├── game.css</w:t>
      </w:r>
    </w:p>
    <w:p>
      <w:pPr>
        <w:spacing w:after="0"/>
        <w:ind w:left="360"/>
      </w:pPr>
      <w:r>
        <w:rPr>
          <w:rFonts w:ascii="Consolas" w:hAnsi="Consolas"/>
          <w:sz w:val="17"/>
        </w:rPr>
        <w:t>├── interface.css</w:t>
      </w:r>
    </w:p>
    <w:p>
      <w:pPr>
        <w:spacing w:after="0"/>
        <w:ind w:left="360"/>
      </w:pPr>
      <w:r>
        <w:rPr>
          <w:rFonts w:ascii="Consolas" w:hAnsi="Consolas"/>
          <w:sz w:val="17"/>
        </w:rPr>
        <w:t>├── mobile.css</w:t>
      </w:r>
    </w:p>
    <w:p>
      <w:pPr>
        <w:spacing w:after="0"/>
        <w:ind w:left="360"/>
      </w:pPr>
      <w:r>
        <w:rPr>
          <w:rFonts w:ascii="Consolas" w:hAnsi="Consolas"/>
          <w:sz w:val="17"/>
        </w:rPr>
        <w:t>└── accessibility.css</w:t>
      </w:r>
    </w:p>
    <w:p>
      <w:pPr>
        <w:spacing w:after="100"/>
      </w:pPr>
      <w:r>
        <w:t>CSS requirements:</w:t>
      </w:r>
    </w:p>
    <w:p>
      <w:pPr>
        <w:pStyle w:val="ListBullet"/>
      </w:pPr>
      <w:r>
        <w:t>Use relative asset paths.</w:t>
      </w:r>
    </w:p>
    <w:p>
      <w:pPr>
        <w:pStyle w:val="ListBullet"/>
      </w:pPr>
      <w:r>
        <w:t>Support common desktop screen sizes.</w:t>
      </w:r>
    </w:p>
    <w:p>
      <w:pPr>
        <w:pStyle w:val="ListBullet"/>
      </w:pPr>
      <w:r>
        <w:t>Support responsive display when possible.</w:t>
      </w:r>
    </w:p>
    <w:p>
      <w:pPr>
        <w:pStyle w:val="ListBullet"/>
      </w:pPr>
      <w:r>
        <w:t>Avoid styling the parent portal page.</w:t>
      </w:r>
    </w:p>
    <w:p>
      <w:pPr>
        <w:pStyle w:val="ListBullet"/>
      </w:pPr>
      <w:r>
        <w:t>Avoid unsupported external font imports.</w:t>
      </w:r>
    </w:p>
    <w:p>
      <w:pPr>
        <w:pStyle w:val="ListBullet"/>
      </w:pPr>
      <w:r>
        <w:t>Do not include administrator interface styles.</w:t>
      </w:r>
    </w:p>
    <w:p>
      <w:pPr>
        <w:pStyle w:val="ListBullet"/>
      </w:pPr>
      <w:r>
        <w:t>Use readable contrast and scalable text.</w:t>
      </w:r>
    </w:p>
    <w:p>
      <w:pPr>
        <w:spacing w:after="100"/>
      </w:pPr>
      <w:r>
        <w:t>Example image reference:</w:t>
      </w:r>
    </w:p>
    <w:p>
      <w:pPr>
        <w:spacing w:after="0"/>
        <w:ind w:left="360"/>
      </w:pPr>
      <w:r>
        <w:rPr>
          <w:rFonts w:ascii="Consolas" w:hAnsi="Consolas"/>
          <w:sz w:val="17"/>
        </w:rPr>
        <w:t>body {</w:t>
      </w:r>
    </w:p>
    <w:p>
      <w:pPr>
        <w:spacing w:after="0"/>
        <w:ind w:left="360"/>
      </w:pPr>
      <w:r>
        <w:rPr>
          <w:rFonts w:ascii="Consolas" w:hAnsi="Consolas"/>
          <w:sz w:val="17"/>
        </w:rPr>
        <w:t>background-image: url("../images/background.jpg");</w:t>
      </w:r>
    </w:p>
    <w:p>
      <w:pPr>
        <w:spacing w:after="0"/>
        <w:ind w:left="360"/>
      </w:pPr>
      <w:r>
        <w:rPr>
          <w:rFonts w:ascii="Consolas" w:hAnsi="Consolas"/>
          <w:sz w:val="17"/>
        </w:rPr>
        <w:t>}</w:t>
      </w:r>
    </w:p>
    <w:p>
      <w:pPr>
        <w:pStyle w:val="Heading1"/>
      </w:pPr>
      <w:r>
        <w:t>8. JavaScript Requirements</w:t>
      </w:r>
    </w:p>
    <w:p>
      <w:pPr>
        <w:spacing w:after="100"/>
      </w:pPr>
      <w:r>
        <w:t>Inline JavaScript should be extracted into:</w:t>
      </w:r>
    </w:p>
    <w:p>
      <w:pPr>
        <w:spacing w:after="0"/>
        <w:ind w:left="360"/>
      </w:pPr>
      <w:r>
        <w:rPr>
          <w:rFonts w:ascii="Consolas" w:hAnsi="Consolas"/>
          <w:sz w:val="17"/>
        </w:rPr>
        <w:t>js/game.js</w:t>
      </w:r>
    </w:p>
    <w:p>
      <w:pPr>
        <w:spacing w:after="100"/>
      </w:pPr>
      <w:r>
        <w:t>Larger games should separate code by responsibility:</w:t>
      </w:r>
    </w:p>
    <w:p>
      <w:pPr>
        <w:spacing w:after="0"/>
        <w:ind w:left="360"/>
      </w:pPr>
      <w:r>
        <w:rPr>
          <w:rFonts w:ascii="Consolas" w:hAnsi="Consolas"/>
          <w:sz w:val="17"/>
        </w:rPr>
        <w:t>js/</w:t>
      </w:r>
    </w:p>
    <w:p>
      <w:pPr>
        <w:spacing w:after="0"/>
        <w:ind w:left="360"/>
      </w:pPr>
      <w:r>
        <w:rPr>
          <w:rFonts w:ascii="Consolas" w:hAnsi="Consolas"/>
          <w:sz w:val="17"/>
        </w:rPr>
        <w:t>├── game.js</w:t>
      </w:r>
    </w:p>
    <w:p>
      <w:pPr>
        <w:spacing w:after="0"/>
        <w:ind w:left="360"/>
      </w:pPr>
      <w:r>
        <w:rPr>
          <w:rFonts w:ascii="Consolas" w:hAnsi="Consolas"/>
          <w:sz w:val="17"/>
        </w:rPr>
        <w:t>├── ai.js</w:t>
      </w:r>
    </w:p>
    <w:p>
      <w:pPr>
        <w:spacing w:after="0"/>
        <w:ind w:left="360"/>
      </w:pPr>
      <w:r>
        <w:rPr>
          <w:rFonts w:ascii="Consolas" w:hAnsi="Consolas"/>
          <w:sz w:val="17"/>
        </w:rPr>
        <w:t>├── sound.js</w:t>
      </w:r>
    </w:p>
    <w:p>
      <w:pPr>
        <w:spacing w:after="0"/>
        <w:ind w:left="360"/>
      </w:pPr>
      <w:r>
        <w:rPr>
          <w:rFonts w:ascii="Consolas" w:hAnsi="Consolas"/>
          <w:sz w:val="17"/>
        </w:rPr>
        <w:t>├── save.js</w:t>
      </w:r>
    </w:p>
    <w:p>
      <w:pPr>
        <w:spacing w:after="0"/>
        <w:ind w:left="360"/>
      </w:pPr>
      <w:r>
        <w:rPr>
          <w:rFonts w:ascii="Consolas" w:hAnsi="Consolas"/>
          <w:sz w:val="17"/>
        </w:rPr>
        <w:t>├── interface.js</w:t>
      </w:r>
    </w:p>
    <w:p>
      <w:pPr>
        <w:spacing w:after="0"/>
        <w:ind w:left="360"/>
      </w:pPr>
      <w:r>
        <w:rPr>
          <w:rFonts w:ascii="Consolas" w:hAnsi="Consolas"/>
          <w:sz w:val="17"/>
        </w:rPr>
        <w:t>└── data.js</w:t>
      </w:r>
    </w:p>
    <w:p>
      <w:pPr>
        <w:spacing w:after="100"/>
      </w:pPr>
      <w:r>
        <w:t>JavaScript requirements:</w:t>
      </w:r>
    </w:p>
    <w:p>
      <w:pPr>
        <w:pStyle w:val="ListBullet"/>
      </w:pPr>
      <w:r>
        <w:t>Do not use PHP code.</w:t>
      </w:r>
    </w:p>
    <w:p>
      <w:pPr>
        <w:pStyle w:val="ListBullet"/>
      </w:pPr>
      <w:r>
        <w:t>Do not attempt direct database access.</w:t>
      </w:r>
    </w:p>
    <w:p>
      <w:pPr>
        <w:pStyle w:val="ListBullet"/>
      </w:pPr>
      <w:r>
        <w:t>Do not access administrator pages.</w:t>
      </w:r>
    </w:p>
    <w:p>
      <w:pPr>
        <w:pStyle w:val="ListBullet"/>
      </w:pPr>
      <w:r>
        <w:t>Do not redirect outside the game package.</w:t>
      </w:r>
    </w:p>
    <w:p>
      <w:pPr>
        <w:pStyle w:val="ListBullet"/>
      </w:pPr>
      <w:r>
        <w:t>Avoid remote JavaScript dependencies.</w:t>
      </w:r>
    </w:p>
    <w:p>
      <w:pPr>
        <w:pStyle w:val="ListBullet"/>
      </w:pPr>
      <w:r>
        <w:t>Use local storage only for game settings or local game saves.</w:t>
      </w:r>
    </w:p>
    <w:p>
      <w:pPr>
        <w:pStyle w:val="ListBullet"/>
      </w:pPr>
      <w:r>
        <w:t>Handle missing audio or optional assets safely.</w:t>
      </w:r>
    </w:p>
    <w:p>
      <w:pPr>
        <w:pStyle w:val="ListBullet"/>
      </w:pPr>
      <w:r>
        <w:t>Avoid blocking browser dialogs where possible.</w:t>
      </w:r>
    </w:p>
    <w:p>
      <w:pPr>
        <w:pStyle w:val="ListBullet"/>
      </w:pPr>
      <w:r>
        <w:t>Do not collect personal data.</w:t>
      </w:r>
    </w:p>
    <w:p>
      <w:pPr>
        <w:spacing w:after="100"/>
      </w:pPr>
      <w:r>
        <w:t>The main script must be loaded after the game interface or use the defer attribute.</w:t>
      </w:r>
    </w:p>
    <w:p>
      <w:pPr>
        <w:spacing w:after="0"/>
        <w:ind w:left="360"/>
      </w:pPr>
      <w:r>
        <w:rPr>
          <w:rFonts w:ascii="Consolas" w:hAnsi="Consolas"/>
          <w:sz w:val="17"/>
        </w:rPr>
        <w:t>&lt;script src="js/game.js" defer&gt;&lt;/script&gt;</w:t>
      </w:r>
    </w:p>
    <w:p>
      <w:pPr>
        <w:pStyle w:val="Heading1"/>
      </w:pPr>
      <w:r>
        <w:t>9. Manifest File</w:t>
      </w:r>
    </w:p>
    <w:p>
      <w:pPr>
        <w:spacing w:after="100"/>
      </w:pPr>
      <w:r>
        <w:t>Every package must contain a valid UTF-8 manifest.json .</w:t>
      </w:r>
    </w:p>
    <w:p>
      <w:pPr>
        <w:spacing w:after="100"/>
      </w:pPr>
      <w:r>
        <w:t>Example:</w:t>
      </w:r>
    </w:p>
    <w:p>
      <w:pPr>
        <w:spacing w:after="0"/>
        <w:ind w:left="360"/>
      </w:pPr>
      <w:r>
        <w:rPr>
          <w:rFonts w:ascii="Consolas" w:hAnsi="Consolas"/>
          <w:sz w:val="17"/>
        </w:rPr>
        <w:t>{</w:t>
      </w:r>
    </w:p>
    <w:p>
      <w:pPr>
        <w:spacing w:after="0"/>
        <w:ind w:left="360"/>
      </w:pPr>
      <w:r>
        <w:t>"schema_version": "1.4",</w:t>
      </w:r>
    </w:p>
    <w:p>
      <w:pPr>
        <w:spacing w:after="0"/>
        <w:ind w:left="360"/>
      </w:pPr>
      <w:r>
        <w:rPr>
          <w:rFonts w:ascii="Consolas" w:hAnsi="Consolas"/>
          <w:sz w:val="17"/>
        </w:rPr>
        <w:t>"id": "barbarian-prince",</w:t>
      </w:r>
    </w:p>
    <w:p>
      <w:pPr>
        <w:spacing w:after="0"/>
        <w:ind w:left="360"/>
      </w:pPr>
      <w:r>
        <w:rPr>
          <w:rFonts w:ascii="Consolas" w:hAnsi="Consolas"/>
          <w:sz w:val="17"/>
        </w:rPr>
        <w:t>"slug": "barbarian-prince",</w:t>
      </w:r>
    </w:p>
    <w:p>
      <w:pPr>
        <w:spacing w:after="0"/>
        <w:ind w:left="360"/>
      </w:pPr>
      <w:r>
        <w:rPr>
          <w:rFonts w:ascii="Consolas" w:hAnsi="Consolas"/>
          <w:sz w:val="17"/>
        </w:rPr>
        <w:t>"title": "Barbarian Prince",</w:t>
      </w:r>
    </w:p>
    <w:p>
      <w:pPr>
        <w:spacing w:after="0"/>
        <w:ind w:left="360"/>
      </w:pPr>
      <w:r>
        <w:rPr>
          <w:rFonts w:ascii="Consolas" w:hAnsi="Consolas"/>
          <w:sz w:val="17"/>
        </w:rPr>
        <w:t>"version": "1.0.0",</w:t>
      </w:r>
    </w:p>
    <w:p>
      <w:pPr>
        <w:spacing w:after="0"/>
        <w:ind w:left="360"/>
      </w:pPr>
      <w:r>
        <w:rPr>
          <w:rFonts w:ascii="Consolas" w:hAnsi="Consolas"/>
          <w:sz w:val="17"/>
        </w:rPr>
        <w:t>"entry": "index.html",</w:t>
      </w:r>
    </w:p>
    <w:p>
      <w:pPr>
        <w:spacing w:after="0"/>
        <w:ind w:left="360"/>
      </w:pPr>
      <w:r>
        <w:rPr>
          <w:rFonts w:ascii="Consolas" w:hAnsi="Consolas"/>
          <w:sz w:val="17"/>
        </w:rPr>
        <w:t>"author": "Tronsoft Games",</w:t>
      </w:r>
    </w:p>
    <w:p>
      <w:pPr>
        <w:spacing w:after="0"/>
        <w:ind w:left="360"/>
      </w:pPr>
      <w:r>
        <w:rPr>
          <w:rFonts w:ascii="Consolas" w:hAnsi="Consolas"/>
          <w:sz w:val="17"/>
        </w:rPr>
        <w:t>"publisher": "Tronsoft Games",</w:t>
      </w:r>
    </w:p>
    <w:p>
      <w:pPr>
        <w:spacing w:after="0"/>
        <w:ind w:left="360"/>
      </w:pPr>
      <w:r>
        <w:rPr>
          <w:rFonts w:ascii="Consolas" w:hAnsi="Consolas"/>
          <w:sz w:val="17"/>
        </w:rPr>
        <w:t>"description": "A solitaire fantasy adventure of exile, survival, and the</w:t>
      </w:r>
    </w:p>
    <w:p>
      <w:pPr>
        <w:spacing w:after="100"/>
      </w:pPr>
      <w:r>
        <w:t>recovery of the Ivory Throne.",</w:t>
      </w:r>
    </w:p>
    <w:p>
      <w:pPr>
        <w:spacing w:after="0"/>
        <w:ind w:left="360"/>
      </w:pPr>
      <w:r>
        <w:rPr>
          <w:rFonts w:ascii="Consolas" w:hAnsi="Consolas"/>
          <w:sz w:val="17"/>
        </w:rPr>
        <w:t>"short_description": "A solitaire fantasy adventure across a dangerous</w:t>
      </w:r>
    </w:p>
    <w:p>
      <w:pPr>
        <w:spacing w:after="100"/>
      </w:pPr>
      <w:r>
        <w:t>procedural kingdom.",</w:t>
      </w:r>
    </w:p>
    <w:p>
      <w:pPr>
        <w:spacing w:after="0"/>
        <w:ind w:left="360"/>
      </w:pPr>
      <w:r>
        <w:rPr>
          <w:rFonts w:ascii="Consolas" w:hAnsi="Consolas"/>
          <w:sz w:val="17"/>
        </w:rPr>
        <w:t>"genre": [</w:t>
      </w:r>
    </w:p>
    <w:p>
      <w:pPr>
        <w:spacing w:after="0"/>
        <w:ind w:left="360"/>
      </w:pPr>
      <w:r>
        <w:rPr>
          <w:rFonts w:ascii="Consolas" w:hAnsi="Consolas"/>
          <w:sz w:val="17"/>
        </w:rPr>
        <w:t>"Adventure",</w:t>
      </w:r>
    </w:p>
    <w:p>
      <w:pPr>
        <w:spacing w:after="0"/>
        <w:ind w:left="360"/>
      </w:pPr>
      <w:r>
        <w:rPr>
          <w:rFonts w:ascii="Consolas" w:hAnsi="Consolas"/>
          <w:sz w:val="17"/>
        </w:rPr>
        <w:t>"Strategy",</w:t>
      </w:r>
    </w:p>
    <w:p>
      <w:pPr>
        <w:spacing w:after="0"/>
        <w:ind w:left="360"/>
      </w:pPr>
      <w:r>
        <w:rPr>
          <w:rFonts w:ascii="Consolas" w:hAnsi="Consolas"/>
          <w:sz w:val="17"/>
        </w:rPr>
        <w:t>"Solo"</w:t>
      </w:r>
    </w:p>
    <w:p>
      <w:pPr>
        <w:spacing w:after="0"/>
        <w:ind w:left="360"/>
      </w:pPr>
      <w:r>
        <w:rPr>
          <w:rFonts w:ascii="Consolas" w:hAnsi="Consolas"/>
          <w:sz w:val="17"/>
        </w:rPr>
        <w:t>],</w:t>
      </w:r>
    </w:p>
    <w:p>
      <w:pPr>
        <w:spacing w:after="0"/>
        <w:ind w:left="360"/>
      </w:pPr>
      <w:r>
        <w:rPr>
          <w:rFonts w:ascii="Consolas" w:hAnsi="Consolas"/>
          <w:sz w:val="17"/>
        </w:rPr>
        <w:t>"platform": "HTML5",</w:t>
      </w:r>
    </w:p>
    <w:p>
      <w:pPr>
        <w:spacing w:after="0"/>
        <w:ind w:left="360"/>
      </w:pPr>
      <w:r>
        <w:rPr>
          <w:rFonts w:ascii="Consolas" w:hAnsi="Consolas"/>
          <w:sz w:val="17"/>
        </w:rPr>
        <w:t>"minimum_portal_version": "6.12",</w:t>
      </w:r>
    </w:p>
    <w:p>
      <w:pPr>
        <w:spacing w:after="0"/>
        <w:ind w:left="360"/>
      </w:pPr>
      <w:r>
        <w:rPr>
          <w:rFonts w:ascii="Consolas" w:hAnsi="Consolas"/>
          <w:sz w:val="17"/>
        </w:rPr>
        <w:t>"release_date": "2026-07-11",</w:t>
      </w:r>
    </w:p>
    <w:p>
      <w:pPr>
        <w:spacing w:after="0"/>
        <w:ind w:left="360"/>
      </w:pPr>
      <w:r>
        <w:rPr>
          <w:rFonts w:ascii="Consolas" w:hAnsi="Consolas"/>
          <w:sz w:val="17"/>
        </w:rPr>
        <w:t>"license_file": "LICENSE.txt",</w:t>
      </w:r>
    </w:p>
    <w:p>
      <w:pPr>
        <w:spacing w:after="0"/>
        <w:ind w:left="360"/>
      </w:pPr>
      <w:r>
        <w:rPr>
          <w:rFonts w:ascii="Consolas" w:hAnsi="Consolas"/>
          <w:sz w:val="17"/>
        </w:rPr>
        <w:t>"readme_file": "README.txt",</w:t>
      </w:r>
    </w:p>
    <w:p>
      <w:pPr>
        <w:spacing w:after="0"/>
        <w:ind w:left="360"/>
      </w:pPr>
      <w:r>
        <w:rPr>
          <w:rFonts w:ascii="Consolas" w:hAnsi="Consolas"/>
          <w:sz w:val="17"/>
        </w:rPr>
        <w:t>"tutorial_file": "docs/tutorial.html",</w:t>
      </w:r>
    </w:p>
    <w:p>
      <w:pPr>
        <w:spacing w:after="0"/>
        <w:ind w:left="360"/>
      </w:pPr>
      <w:r>
        <w:rPr>
          <w:rFonts w:ascii="Consolas" w:hAnsi="Consolas"/>
          <w:sz w:val="17"/>
        </w:rPr>
        <w:t>"manual": "docs/manual.pdf",</w:t>
      </w:r>
    </w:p>
    <w:p>
      <w:pPr>
        <w:spacing w:after="0"/>
        <w:ind w:left="360"/>
      </w:pPr>
      <w:r>
        <w:rPr>
          <w:rFonts w:ascii="Consolas" w:hAnsi="Consolas"/>
          <w:sz w:val="17"/>
        </w:rPr>
        <w:t>"credits_file": "docs/credits.txt",</w:t>
      </w:r>
    </w:p>
    <w:p>
      <w:pPr>
        <w:spacing w:after="0"/>
        <w:ind w:left="360"/>
      </w:pPr>
      <w:r>
        <w:rPr>
          <w:rFonts w:ascii="Consolas" w:hAnsi="Consolas"/>
          <w:sz w:val="17"/>
        </w:rPr>
        <w:t>"patch_notes_file": "patches/patch_v1.0.0.txt",</w:t>
      </w:r>
    </w:p>
    <w:p>
      <w:pPr>
        <w:spacing w:after="0"/>
        <w:ind w:left="360"/>
      </w:pPr>
      <w:r>
        <w:rPr>
          <w:rFonts w:ascii="Consolas" w:hAnsi="Consolas"/>
          <w:sz w:val="17"/>
        </w:rPr>
        <w:t>"changelog_file": "patches/changelog.txt",</w:t>
      </w:r>
    </w:p>
    <w:p>
      <w:pPr>
        <w:spacing w:after="0"/>
        <w:ind w:left="360"/>
      </w:pPr>
      <w:r>
        <w:rPr>
          <w:rFonts w:ascii="Consolas" w:hAnsi="Consolas"/>
          <w:sz w:val="17"/>
        </w:rPr>
        <w:t xml:space="preserve">"patch_notes": "Initial Tronsoft Games release.",</w:t>
      </w:r>
    </w:p>
    <w:p>
      <w:pPr>
        <w:spacing w:after="0"/>
        <w:ind w:left="360"/>
      </w:pPr>
      <w:r>
        <w:rPr>
          <w:rFonts w:ascii="Consolas" w:hAnsi="Consolas"/>
          <w:sz w:val="17"/>
        </w:rPr>
        <w:t xml:space="preserve">"changelog": "Version 1.0.0 - Initial release.",</w:t>
      </w:r>
    </w:p>
    <w:p>
      <w:pPr>
        <w:spacing w:after="0"/>
        <w:ind w:left="360"/>
      </w:pPr>
      <w:r>
        <w:rPr>
          <w:rFonts w:ascii="Consolas" w:hAnsi="Consolas"/>
          <w:sz w:val="17"/>
        </w:rPr>
        <w:t>"cover": "assets/cover.png",</w:t>
      </w:r>
    </w:p>
    <w:p>
      <w:pPr>
        <w:spacing w:after="0"/>
        <w:ind w:left="360"/>
      </w:pPr>
      <w:r>
        <w:rPr>
          <w:rFonts w:ascii="Consolas" w:hAnsi="Consolas"/>
          <w:sz w:val="17"/>
        </w:rPr>
        <w:t>"icon": "assets/icon.png",</w:t>
      </w:r>
    </w:p>
    <w:p>
      <w:pPr>
        <w:spacing w:after="0"/>
        <w:ind w:left="360"/>
      </w:pPr>
      <w:r>
        <w:rPr>
          <w:rFonts w:ascii="Consolas" w:hAnsi="Consolas"/>
          <w:sz w:val="17"/>
        </w:rPr>
        <w:t>"banner": "assets/banner.jpg",</w:t>
      </w:r>
    </w:p>
    <w:p>
      <w:pPr>
        <w:spacing w:after="0"/>
        <w:ind w:left="360"/>
      </w:pPr>
      <w:r>
        <w:rPr>
          <w:rFonts w:ascii="Consolas" w:hAnsi="Consolas"/>
          <w:sz w:val="17"/>
        </w:rPr>
        <w:t>"loading_image": "assets/loading.png",</w:t>
      </w:r>
    </w:p>
    <w:p>
      <w:pPr>
        <w:spacing w:after="0"/>
        <w:ind w:left="360"/>
      </w:pPr>
      <w:r>
        <w:rPr>
          <w:rFonts w:ascii="Consolas" w:hAnsi="Consolas"/>
          <w:sz w:val="17"/>
        </w:rPr>
        <w:t>"screenshots": [</w:t>
      </w:r>
    </w:p>
    <w:p>
      <w:pPr>
        <w:spacing w:after="0"/>
        <w:ind w:left="360"/>
      </w:pPr>
      <w:r>
        <w:rPr>
          <w:rFonts w:ascii="Consolas" w:hAnsi="Consolas"/>
          <w:sz w:val="17"/>
        </w:rPr>
        <w:t>"screenshots/screenshot1.png",</w:t>
      </w:r>
    </w:p>
    <w:p>
      <w:pPr>
        <w:spacing w:after="0"/>
        <w:ind w:left="360"/>
      </w:pPr>
      <w:r>
        <w:rPr>
          <w:rFonts w:ascii="Consolas" w:hAnsi="Consolas"/>
          <w:sz w:val="17"/>
        </w:rPr>
        <w:t>"screenshots/screenshot2.png",</w:t>
      </w:r>
    </w:p>
    <w:p>
      <w:pPr>
        <w:spacing w:after="0"/>
        <w:ind w:left="360"/>
      </w:pPr>
      <w:r>
        <w:rPr>
          <w:rFonts w:ascii="Consolas" w:hAnsi="Consolas"/>
          <w:sz w:val="17"/>
        </w:rPr>
        <w:t>"screenshots/screenshot3.png",</w:t>
      </w:r>
    </w:p>
    <w:p>
      <w:pPr>
        <w:spacing w:after="0"/>
        <w:ind w:left="360"/>
      </w:pPr>
      <w:r>
        <w:rPr>
          <w:rFonts w:ascii="Consolas" w:hAnsi="Consolas"/>
          <w:sz w:val="17"/>
        </w:rPr>
        <w:t>"screenshots/screenshot4.png"</w:t>
      </w:r>
    </w:p>
    <w:p>
      <w:pPr>
        <w:spacing w:after="0"/>
        <w:ind w:left="360"/>
      </w:pPr>
      <w:r>
        <w:rPr>
          <w:rFonts w:ascii="Consolas" w:hAnsi="Consolas"/>
          <w:sz w:val="17"/>
        </w:rPr>
        <w:t>],</w:t>
      </w:r>
    </w:p>
    <w:p>
      <w:pPr>
        <w:spacing w:after="0"/>
        <w:ind w:left="360"/>
      </w:pPr>
      <w:r>
        <w:rPr>
          <w:rFonts w:ascii="Consolas" w:hAnsi="Consolas"/>
          <w:sz w:val="17"/>
        </w:rPr>
        <w:t>"features": {</w:t>
      </w:r>
    </w:p>
    <w:p>
      <w:pPr>
        <w:spacing w:after="0"/>
        <w:ind w:left="360"/>
      </w:pPr>
      <w:r>
        <w:rPr>
          <w:rFonts w:ascii="Consolas" w:hAnsi="Consolas"/>
          <w:sz w:val="17"/>
        </w:rPr>
        <w:t>"single_player": true,</w:t>
      </w:r>
    </w:p>
    <w:p>
      <w:pPr>
        <w:spacing w:after="0"/>
        <w:ind w:left="360"/>
      </w:pPr>
      <w:r>
        <w:rPr>
          <w:rFonts w:ascii="Consolas" w:hAnsi="Consolas"/>
          <w:sz w:val="17"/>
        </w:rPr>
        <w:t>"multiplayer": false,</w:t>
      </w:r>
    </w:p>
    <w:p>
      <w:pPr>
        <w:spacing w:after="0"/>
        <w:ind w:left="360"/>
      </w:pPr>
      <w:r>
        <w:rPr>
          <w:rFonts w:ascii="Consolas" w:hAnsi="Consolas"/>
          <w:sz w:val="17"/>
        </w:rPr>
        <w:t>"computer_ai": true,</w:t>
      </w:r>
    </w:p>
    <w:p>
      <w:pPr>
        <w:spacing w:after="0"/>
        <w:ind w:left="360"/>
      </w:pPr>
      <w:r>
        <w:rPr>
          <w:rFonts w:ascii="Consolas" w:hAnsi="Consolas"/>
          <w:sz w:val="17"/>
        </w:rPr>
        <w:t>"audio": false,</w:t>
      </w:r>
    </w:p>
    <w:p>
      <w:pPr>
        <w:spacing w:after="0"/>
        <w:ind w:left="360"/>
      </w:pPr>
      <w:r>
        <w:rPr>
          <w:rFonts w:ascii="Consolas" w:hAnsi="Consolas"/>
          <w:sz w:val="17"/>
        </w:rPr>
        <w:t>"local_save": false,</w:t>
      </w:r>
    </w:p>
    <w:p>
      <w:pPr>
        <w:spacing w:after="0"/>
        <w:ind w:left="360"/>
      </w:pPr>
      <w:r>
        <w:rPr>
          <w:rFonts w:ascii="Consolas" w:hAnsi="Consolas"/>
          <w:sz w:val="17"/>
        </w:rPr>
        <w:t>"fullscreen": true,</w:t>
      </w:r>
    </w:p>
    <w:p>
      <w:pPr>
        <w:spacing w:after="0"/>
        <w:ind w:left="360"/>
      </w:pPr>
      <w:r>
        <w:rPr>
          <w:rFonts w:ascii="Consolas" w:hAnsi="Consolas"/>
          <w:sz w:val="17"/>
        </w:rPr>
        <w:t>"touch_support": false</w:t>
      </w:r>
    </w:p>
    <w:p>
      <w:pPr>
        <w:spacing w:after="0"/>
        <w:ind w:left="360"/>
      </w:pPr>
      <w:r>
        <w:rPr>
          <w:rFonts w:ascii="Consolas" w:hAnsi="Consolas"/>
          <w:sz w:val="17"/>
        </w:rPr>
        <w:t>},</w:t>
      </w:r>
    </w:p>
    <w:p>
      <w:pPr>
        <w:spacing w:after="0"/>
        <w:ind w:left="360"/>
      </w:pPr>
      <w:r>
        <w:rPr>
          <w:rFonts w:ascii="Consolas" w:hAnsi="Consolas"/>
          <w:sz w:val="17"/>
        </w:rPr>
        <w:t>"permissions": {</w:t>
      </w:r>
    </w:p>
    <w:p>
      <w:pPr>
        <w:spacing w:after="0"/>
        <w:ind w:left="360"/>
      </w:pPr>
      <w:r>
        <w:rPr>
          <w:rFonts w:ascii="Consolas" w:hAnsi="Consolas"/>
          <w:sz w:val="17"/>
        </w:rPr>
        <w:t>"internet_access": false,</w:t>
      </w:r>
    </w:p>
    <w:p>
      <w:pPr>
        <w:spacing w:after="0"/>
        <w:ind w:left="360"/>
      </w:pPr>
      <w:r>
        <w:rPr>
          <w:rFonts w:ascii="Consolas" w:hAnsi="Consolas"/>
          <w:sz w:val="17"/>
        </w:rPr>
        <w:t>"local_storage": false,</w:t>
      </w:r>
    </w:p>
    <w:p>
      <w:pPr>
        <w:spacing w:after="0"/>
        <w:ind w:left="360"/>
      </w:pPr>
      <w:r>
        <w:rPr>
          <w:rFonts w:ascii="Consolas" w:hAnsi="Consolas"/>
          <w:sz w:val="17"/>
        </w:rPr>
        <w:t>"fullscreen": true,</w:t>
      </w:r>
    </w:p>
    <w:p>
      <w:pPr>
        <w:spacing w:after="0"/>
        <w:ind w:left="360"/>
      </w:pPr>
      <w:r>
        <w:rPr>
          <w:rFonts w:ascii="Consolas" w:hAnsi="Consolas"/>
          <w:sz w:val="17"/>
        </w:rPr>
        <w:t>"audio": false</w:t>
      </w:r>
    </w:p>
    <w:p>
      <w:pPr>
        <w:spacing w:after="0"/>
        <w:ind w:left="360"/>
      </w:pPr>
      <w:r>
        <w:rPr>
          <w:rFonts w:ascii="Consolas" w:hAnsi="Consolas"/>
          <w:sz w:val="17"/>
        </w:rPr>
        <w:t>}</w:t>
      </w:r>
    </w:p>
    <w:p>
      <w:pPr>
        <w:spacing w:after="0"/>
        <w:ind w:left="360"/>
      </w:pPr>
      <w:r>
        <w:rPr>
          <w:rFonts w:ascii="Consolas" w:hAnsi="Consolas"/>
          <w:sz w:val="17"/>
        </w:rPr>
        <w:t>}</w:t>
      </w:r>
    </w:p>
    <w:p>
      <w:pPr/>
      <w:r>
        <w:t>Version 1.4 requires the following publication metadata in manifest.json, in addition to the fields shown in the example above:</w:t>
      </w:r>
    </w:p>
    <w:p>
      <w:pPr>
        <w:spacing w:after="0"/>
        <w:ind w:left="360"/>
      </w:pPr>
      <w:r>
        <w:rPr>
          <w:rFonts w:ascii="Consolas" w:hAnsi="Consolas"/>
          <w:sz w:val="17"/>
        </w:rPr>
        <w:t xml:space="preserve">"manual": "docs/manual.pdf",</w:t>
      </w:r>
    </w:p>
    <w:p>
      <w:pPr>
        <w:spacing w:after="0"/>
        <w:ind w:left="360"/>
      </w:pPr>
      <w:r>
        <w:rPr>
          <w:rFonts w:ascii="Consolas" w:hAnsi="Consolas"/>
          <w:sz w:val="17"/>
        </w:rPr>
        <w:t xml:space="preserve">"patch_notes": "Human-readable release notes.",</w:t>
      </w:r>
    </w:p>
    <w:p>
      <w:pPr>
        <w:spacing w:after="0"/>
        <w:ind w:left="360"/>
      </w:pPr>
      <w:r>
        <w:rPr>
          <w:rFonts w:ascii="Consolas" w:hAnsi="Consolas"/>
          <w:sz w:val="17"/>
        </w:rPr>
        <w:t xml:space="preserve">"changelog": "Human-readable version history.",</w:t>
      </w:r>
    </w:p>
    <w:p>
      <w:pPr>
        <w:spacing w:after="0"/>
        <w:ind w:left="360"/>
      </w:pPr>
      <w:r>
        <w:rPr>
          <w:rFonts w:ascii="Consolas" w:hAnsi="Consolas"/>
          <w:sz w:val="17"/>
        </w:rPr>
        <w:t xml:space="preserve">"news": {</w:t>
      </w:r>
    </w:p>
    <w:p>
      <w:pPr>
        <w:spacing w:after="0"/>
        <w:ind w:left="360"/>
      </w:pPr>
      <w:r>
        <w:rPr>
          <w:rFonts w:ascii="Consolas" w:hAnsi="Consolas"/>
          <w:sz w:val="17"/>
        </w:rPr>
        <w:t xml:space="preserve">  "create_on_install": true,</w:t>
      </w:r>
    </w:p>
    <w:p>
      <w:pPr>
        <w:spacing w:after="0"/>
        <w:ind w:left="360"/>
      </w:pPr>
      <w:r>
        <w:rPr>
          <w:rFonts w:ascii="Consolas" w:hAnsi="Consolas"/>
          <w:sz w:val="17"/>
        </w:rPr>
        <w:t xml:space="preserve">  "status": "published",</w:t>
      </w:r>
    </w:p>
    <w:p>
      <w:pPr>
        <w:spacing w:after="0"/>
        <w:ind w:left="360"/>
      </w:pPr>
      <w:r>
        <w:rPr>
          <w:rFonts w:ascii="Consolas" w:hAnsi="Consolas"/>
          <w:sz w:val="17"/>
        </w:rPr>
        <w:t xml:space="preserve">  "category": "Game Releases",</w:t>
      </w:r>
    </w:p>
    <w:p>
      <w:pPr>
        <w:spacing w:after="0"/>
        <w:ind w:left="360"/>
      </w:pPr>
      <w:r>
        <w:rPr>
          <w:rFonts w:ascii="Consolas" w:hAnsi="Consolas"/>
          <w:sz w:val="17"/>
        </w:rPr>
        <w:t xml:space="preserve">  "featured": true</w:t>
      </w:r>
    </w:p>
    <w:p>
      <w:pPr>
        <w:spacing w:after="0"/>
        <w:ind w:left="360"/>
      </w:pPr>
      <w:r>
        <w:rPr>
          <w:rFonts w:ascii="Consolas" w:hAnsi="Consolas"/>
          <w:sz w:val="17"/>
        </w:rPr>
        <w:t xml:space="preserve">}</w:t>
      </w:r>
    </w:p>
    <w:p>
      <w:pPr/>
      <w:r>
        <w:t>The manual, patch_notes, and changelog fields are mandatory. The news object may be omitted only when the portal applies the Version 1.4 defaults shown above. The full news object schema is defined in Section 31.4.</w:t>
      </w:r>
    </w:p>
    <w:p>
      <w:pPr>
        <w:pStyle w:val="Heading1"/>
      </w:pPr>
      <w:r>
        <w:t>10. Manifest Validation Rules</w:t>
      </w:r>
    </w:p>
    <w:p>
      <w:pPr>
        <w:spacing w:after="100"/>
      </w:pPr>
      <w:r>
        <w:t>The portal must verify:</w:t>
      </w:r>
    </w:p>
    <w:p>
      <w:pPr>
        <w:pStyle w:val="ListBullet"/>
      </w:pPr>
      <w:r>
        <w:t>manifest.json contains valid JSON.</w:t>
      </w:r>
    </w:p>
    <w:p>
      <w:pPr>
        <w:pStyle w:val="ListBullet"/>
      </w:pPr>
      <w:r>
        <w:t>schema_version is supported.</w:t>
      </w:r>
    </w:p>
    <w:p>
      <w:pPr>
        <w:pStyle w:val="ListBullet"/>
      </w:pPr>
      <w:r>
        <w:t>id and slug contain lowercase letters, numbers, and hyphens only. The id is the permanent internal identifier and the slug is the public URL name; they are typically identical and must never change between versions.</w:t>
      </w:r>
    </w:p>
    <w:p>
      <w:pPr>
        <w:pStyle w:val="ListBullet"/>
      </w:pPr>
      <w:r>
        <w:t>title is not empty.</w:t>
      </w:r>
    </w:p>
    <w:p>
      <w:pPr>
        <w:pStyle w:val="ListBullet"/>
      </w:pPr>
      <w:r>
        <w:t>version uses semantic versioning.</w:t>
      </w:r>
    </w:p>
    <w:p>
      <w:pPr>
        <w:pStyle w:val="ListBullet"/>
      </w:pPr>
      <w:r>
        <w:t>entry exists.</w:t>
      </w:r>
    </w:p>
    <w:p>
      <w:pPr>
        <w:pStyle w:val="ListBullet"/>
      </w:pPr>
      <w:r>
        <w:t>Every listed image exists.</w:t>
      </w:r>
    </w:p>
    <w:p>
      <w:pPr>
        <w:pStyle w:val="ListBullet"/>
      </w:pPr>
      <w:r>
        <w:t>Every listed document exists.</w:t>
      </w:r>
    </w:p>
    <w:p>
      <w:pPr>
        <w:pStyle w:val="ListBullet"/>
      </w:pPr>
      <w:r>
        <w:t>The ZIP filename version matches the manifest version.</w:t>
      </w:r>
    </w:p>
    <w:p>
      <w:pPr>
        <w:pStyle w:val="ListBullet"/>
      </w:pPr>
      <w:r>
        <w:t>The package does not contain executable server files.</w:t>
      </w:r>
    </w:p>
    <w:p>
      <w:pPr>
        <w:pStyle w:val="ListBullet"/>
      </w:pPr>
      <w:r>
        <w:t>The package does not contain unsafe path names.</w:t>
      </w:r>
    </w:p>
    <w:p>
      <w:pPr>
        <w:pStyle w:val="ListBullet"/>
      </w:pPr>
      <w:r>
        <w:t>The package does not exceed the configured upload size.</w:t>
      </w:r>
    </w:p>
    <w:p>
      <w:pPr>
        <w:pStyle w:val="Heading1"/>
      </w:pPr>
      <w:r>
        <w:t>11. Storefront Assets</w:t>
      </w:r>
    </w:p>
    <w:p>
      <w:pPr>
        <w:spacing w:after="100"/>
      </w:pPr>
      <w:r>
        <w:t>Cover</w:t>
      </w:r>
    </w:p>
    <w:p>
      <w:pPr>
        <w:spacing w:after="0"/>
        <w:ind w:left="360"/>
      </w:pPr>
      <w:r>
        <w:rPr>
          <w:rFonts w:ascii="Consolas" w:hAnsi="Consolas"/>
          <w:sz w:val="17"/>
        </w:rPr>
        <w:t>assets/cover.png</w:t>
      </w:r>
    </w:p>
    <w:p>
      <w:pPr>
        <w:spacing w:after="100"/>
      </w:pPr>
      <w:r>
        <w:t>Recommended size:</w:t>
      </w:r>
    </w:p>
    <w:p>
      <w:pPr>
        <w:spacing w:after="0"/>
        <w:ind w:left="360"/>
      </w:pPr>
      <w:r>
        <w:rPr>
          <w:rFonts w:ascii="Consolas" w:hAnsi="Consolas"/>
          <w:sz w:val="17"/>
        </w:rPr>
        <w:t>600 × 900 pixels</w:t>
      </w:r>
    </w:p>
    <w:p>
      <w:pPr>
        <w:spacing w:after="100"/>
      </w:pPr>
      <w:r>
        <w:t>Used for game cards and library displays.</w:t>
      </w:r>
    </w:p>
    <w:p>
      <w:pPr>
        <w:spacing w:after="100"/>
      </w:pPr>
      <w:r>
        <w:t>Icon</w:t>
      </w:r>
    </w:p>
    <w:p>
      <w:pPr>
        <w:spacing w:after="0"/>
        <w:ind w:left="360"/>
      </w:pPr>
      <w:r>
        <w:rPr>
          <w:rFonts w:ascii="Consolas" w:hAnsi="Consolas"/>
          <w:sz w:val="17"/>
        </w:rPr>
        <w:t>assets/icon.png</w:t>
      </w:r>
    </w:p>
    <w:p>
      <w:pPr>
        <w:spacing w:after="100"/>
      </w:pPr>
      <w:r>
        <w:t>Recommended size:</w:t>
      </w:r>
    </w:p>
    <w:p>
      <w:pPr>
        <w:spacing w:after="0"/>
        <w:ind w:left="360"/>
      </w:pPr>
      <w:r>
        <w:rPr>
          <w:rFonts w:ascii="Consolas" w:hAnsi="Consolas"/>
          <w:sz w:val="17"/>
        </w:rPr>
        <w:t>512 × 512 pixels</w:t>
      </w:r>
    </w:p>
    <w:p>
      <w:pPr>
        <w:spacing w:after="100"/>
      </w:pPr>
      <w:r>
        <w:t>Used in menus, browser displays, and compact game listings.</w:t>
      </w:r>
    </w:p>
    <w:p>
      <w:pPr>
        <w:spacing w:after="100"/>
      </w:pPr>
      <w:r>
        <w:t>Banner</w:t>
      </w:r>
    </w:p>
    <w:p>
      <w:pPr>
        <w:spacing w:after="0"/>
        <w:ind w:left="360"/>
      </w:pPr>
      <w:r>
        <w:rPr>
          <w:rFonts w:ascii="Consolas" w:hAnsi="Consolas"/>
          <w:sz w:val="17"/>
        </w:rPr>
        <w:t>assets/banner.jpg</w:t>
      </w:r>
    </w:p>
    <w:p>
      <w:pPr>
        <w:spacing w:after="100"/>
      </w:pPr>
      <w:r>
        <w:t>Recommended size:</w:t>
      </w:r>
    </w:p>
    <w:p>
      <w:pPr>
        <w:spacing w:after="0"/>
        <w:ind w:left="360"/>
      </w:pPr>
      <w:r>
        <w:rPr>
          <w:rFonts w:ascii="Consolas" w:hAnsi="Consolas"/>
          <w:sz w:val="17"/>
        </w:rPr>
        <w:t>1920 × 620 pixels</w:t>
      </w:r>
    </w:p>
    <w:p>
      <w:pPr>
        <w:spacing w:after="100"/>
      </w:pPr>
      <w:r>
        <w:t>Used on the game details page.</w:t>
      </w:r>
    </w:p>
    <w:p>
      <w:pPr>
        <w:spacing w:after="100"/>
      </w:pPr>
      <w:r>
        <w:t>Logo</w:t>
      </w:r>
    </w:p>
    <w:p>
      <w:pPr>
        <w:spacing w:after="0"/>
        <w:ind w:left="360"/>
      </w:pPr>
      <w:r>
        <w:rPr>
          <w:rFonts w:ascii="Consolas" w:hAnsi="Consolas"/>
          <w:sz w:val="17"/>
        </w:rPr>
        <w:t>assets/logo.png</w:t>
      </w:r>
    </w:p>
    <w:p>
      <w:pPr>
        <w:spacing w:after="100"/>
      </w:pPr>
      <w:r>
        <w:t>Recommended format:</w:t>
      </w:r>
    </w:p>
    <w:p>
      <w:pPr>
        <w:spacing w:after="0"/>
        <w:ind w:left="360"/>
      </w:pPr>
      <w:r>
        <w:rPr>
          <w:rFonts w:ascii="Consolas" w:hAnsi="Consolas"/>
          <w:sz w:val="17"/>
        </w:rPr>
        <w:t>Transparent PNG</w:t>
      </w:r>
    </w:p>
    <w:p>
      <w:pPr>
        <w:spacing w:after="100"/>
      </w:pPr>
      <w:r>
        <w:t>Loading Image</w:t>
      </w:r>
    </w:p>
    <w:p>
      <w:pPr>
        <w:spacing w:after="0"/>
        <w:ind w:left="360"/>
      </w:pPr>
      <w:r>
        <w:rPr>
          <w:rFonts w:ascii="Consolas" w:hAnsi="Consolas"/>
          <w:sz w:val="17"/>
        </w:rPr>
        <w:t>assets/loading.png</w:t>
      </w:r>
    </w:p>
    <w:p>
      <w:pPr>
        <w:spacing w:after="100"/>
      </w:pPr>
      <w:r>
        <w:t>Recommended size:</w:t>
      </w:r>
    </w:p>
    <w:p>
      <w:pPr>
        <w:spacing w:after="0"/>
        <w:ind w:left="360"/>
      </w:pPr>
      <w:r>
        <w:rPr>
          <w:rFonts w:ascii="Consolas" w:hAnsi="Consolas"/>
          <w:sz w:val="17"/>
        </w:rPr>
        <w:t>1920 × 1080 pixels</w:t>
      </w:r>
    </w:p>
    <w:p>
      <w:pPr>
        <w:spacing w:after="100"/>
      </w:pPr>
      <w:r>
        <w:t>Displayed while the game starts.</w:t>
      </w:r>
    </w:p>
    <w:p>
      <w:pPr>
        <w:pStyle w:val="Heading1"/>
      </w:pPr>
      <w:r>
        <w:t>12. Screenshots</w:t>
      </w:r>
    </w:p>
    <w:p>
      <w:pPr>
        <w:spacing w:after="100"/>
      </w:pPr>
      <w:r>
        <w:t>Every game must include at least one screenshot.</w:t>
      </w:r>
    </w:p>
    <w:p>
      <w:pPr>
        <w:spacing w:after="100"/>
      </w:pPr>
      <w:r>
        <w:t>Recommended:</w:t>
      </w:r>
    </w:p>
    <w:p>
      <w:pPr>
        <w:spacing w:after="0"/>
        <w:ind w:left="360"/>
      </w:pPr>
      <w:r>
        <w:rPr>
          <w:rFonts w:ascii="Consolas" w:hAnsi="Consolas"/>
          <w:sz w:val="17"/>
        </w:rPr>
        <w:t>screenshots/</w:t>
      </w:r>
    </w:p>
    <w:p>
      <w:pPr>
        <w:spacing w:after="0"/>
        <w:ind w:left="360"/>
      </w:pPr>
      <w:r>
        <w:rPr>
          <w:rFonts w:ascii="Consolas" w:hAnsi="Consolas"/>
          <w:sz w:val="17"/>
        </w:rPr>
        <w:t>├── screenshot1.png</w:t>
      </w:r>
    </w:p>
    <w:p>
      <w:pPr>
        <w:spacing w:after="0"/>
        <w:ind w:left="360"/>
      </w:pPr>
      <w:r>
        <w:rPr>
          <w:rFonts w:ascii="Consolas" w:hAnsi="Consolas"/>
          <w:sz w:val="17"/>
        </w:rPr>
        <w:t>├── screenshot2.png</w:t>
      </w:r>
    </w:p>
    <w:p>
      <w:pPr>
        <w:spacing w:after="0"/>
        <w:ind w:left="360"/>
      </w:pPr>
      <w:r>
        <w:rPr>
          <w:rFonts w:ascii="Consolas" w:hAnsi="Consolas"/>
          <w:sz w:val="17"/>
        </w:rPr>
        <w:t>├── screenshot3.png</w:t>
      </w:r>
    </w:p>
    <w:p>
      <w:pPr>
        <w:spacing w:after="0"/>
        <w:ind w:left="360"/>
      </w:pPr>
      <w:r>
        <w:rPr>
          <w:rFonts w:ascii="Consolas" w:hAnsi="Consolas"/>
          <w:sz w:val="17"/>
        </w:rPr>
        <w:t>└── screenshot4.png</w:t>
      </w:r>
    </w:p>
    <w:p>
      <w:pPr>
        <w:spacing w:after="100"/>
      </w:pPr>
      <w:r>
        <w:t>Recommended size:</w:t>
      </w:r>
    </w:p>
    <w:p>
      <w:pPr>
        <w:spacing w:after="0"/>
        <w:ind w:left="360"/>
      </w:pPr>
      <w:r>
        <w:rPr>
          <w:rFonts w:ascii="Consolas" w:hAnsi="Consolas"/>
          <w:sz w:val="17"/>
        </w:rPr>
        <w:t>1920 × 1080 pixels</w:t>
      </w:r>
    </w:p>
    <w:p>
      <w:pPr>
        <w:spacing w:after="100"/>
      </w:pPr>
      <w:r>
        <w:t>Screenshots must:</w:t>
      </w:r>
    </w:p>
    <w:p>
      <w:pPr>
        <w:pStyle w:val="ListBullet"/>
      </w:pPr>
      <w:r>
        <w:t>Show actual gameplay.</w:t>
      </w:r>
    </w:p>
    <w:p>
      <w:pPr>
        <w:pStyle w:val="ListBullet"/>
      </w:pPr>
      <w:r>
        <w:t>Not contain administrator controls.</w:t>
      </w:r>
    </w:p>
    <w:p>
      <w:pPr>
        <w:pStyle w:val="ListBullet"/>
      </w:pPr>
      <w:r>
        <w:t>Not misrepresent game features.</w:t>
      </w:r>
    </w:p>
    <w:p>
      <w:pPr>
        <w:pStyle w:val="ListBullet"/>
      </w:pPr>
      <w:r>
        <w:t>Use PNG or JPG format.</w:t>
      </w:r>
    </w:p>
    <w:p>
      <w:pPr>
        <w:pStyle w:val="ListBullet"/>
      </w:pPr>
      <w:r>
        <w:t>Be free of unrelated browser or desktop content.</w:t>
      </w:r>
    </w:p>
    <w:p>
      <w:pPr>
        <w:pStyle w:val="Heading1"/>
      </w:pPr>
      <w:r>
        <w:t>13. Documentation Requirements</w:t>
      </w:r>
    </w:p>
    <w:p>
      <w:pPr>
        <w:spacing w:after="100"/>
      </w:pPr>
      <w:r>
        <w:t>Every game must provide a description, tutorial, license, credits, and patch notes.</w:t>
      </w:r>
    </w:p>
    <w:p>
      <w:pPr>
        <w:spacing w:after="100"/>
      </w:pPr>
      <w:r>
        <w:t>Description</w:t>
      </w:r>
    </w:p>
    <w:p>
      <w:pPr>
        <w:spacing w:after="0"/>
        <w:ind w:left="360"/>
      </w:pPr>
      <w:r>
        <w:rPr>
          <w:rFonts w:ascii="Consolas" w:hAnsi="Consolas"/>
          <w:sz w:val="17"/>
        </w:rPr>
        <w:t>docs/description.txt</w:t>
      </w:r>
    </w:p>
    <w:p>
      <w:pPr>
        <w:spacing w:after="100"/>
      </w:pPr>
      <w:r>
        <w:t>The description should explain:</w:t>
      </w:r>
    </w:p>
    <w:p>
      <w:pPr>
        <w:pStyle w:val="ListBullet"/>
      </w:pPr>
      <w:r>
        <w:t>The game setting.</w:t>
      </w:r>
    </w:p>
    <w:p>
      <w:pPr>
        <w:pStyle w:val="ListBullet"/>
      </w:pPr>
      <w:r>
        <w:t>The objective.</w:t>
      </w:r>
    </w:p>
    <w:p>
      <w:pPr>
        <w:pStyle w:val="ListBullet"/>
      </w:pPr>
      <w:r>
        <w:t>The core gameplay.</w:t>
      </w:r>
    </w:p>
    <w:p>
      <w:pPr>
        <w:pStyle w:val="ListBullet"/>
      </w:pPr>
      <w:r>
        <w:t>The number of players.</w:t>
      </w:r>
    </w:p>
    <w:p>
      <w:pPr>
        <w:pStyle w:val="ListBullet"/>
      </w:pPr>
      <w:r>
        <w:t>The expected play length.</w:t>
      </w:r>
    </w:p>
    <w:p>
      <w:pPr>
        <w:pStyle w:val="ListBullet"/>
      </w:pPr>
      <w:r>
        <w:t>Major features.</w:t>
      </w:r>
    </w:p>
    <w:p>
      <w:pPr>
        <w:spacing w:after="100"/>
      </w:pPr>
      <w:r>
        <w:t>Tutorial</w:t>
      </w:r>
    </w:p>
    <w:p>
      <w:pPr>
        <w:spacing w:after="0"/>
        <w:ind w:left="360"/>
      </w:pPr>
      <w:r>
        <w:rPr>
          <w:rFonts w:ascii="Consolas" w:hAnsi="Consolas"/>
          <w:sz w:val="17"/>
        </w:rPr>
        <w:t>docs/tutorial.html</w:t>
      </w:r>
    </w:p>
    <w:p>
      <w:pPr>
        <w:spacing w:after="100"/>
      </w:pPr>
      <w:r>
        <w:t>The tutorial should explain:</w:t>
      </w:r>
    </w:p>
    <w:p>
      <w:pPr>
        <w:pStyle w:val="ListBullet"/>
      </w:pPr>
      <w:r>
        <w:t>How to begin.</w:t>
      </w:r>
    </w:p>
    <w:p>
      <w:pPr>
        <w:pStyle w:val="ListBullet"/>
      </w:pPr>
      <w:r>
        <w:t>Controls.</w:t>
      </w:r>
    </w:p>
    <w:p>
      <w:pPr>
        <w:pStyle w:val="ListBullet"/>
      </w:pPr>
      <w:r>
        <w:t>Turn order.</w:t>
      </w:r>
    </w:p>
    <w:p>
      <w:pPr>
        <w:pStyle w:val="ListBullet"/>
      </w:pPr>
      <w:r>
        <w:t>Movement.</w:t>
      </w:r>
    </w:p>
    <w:p>
      <w:pPr>
        <w:pStyle w:val="ListBullet"/>
      </w:pPr>
      <w:r>
        <w:t>Combat or scoring.</w:t>
      </w:r>
    </w:p>
    <w:p>
      <w:pPr>
        <w:pStyle w:val="ListBullet"/>
      </w:pPr>
      <w:r>
        <w:t>Winning conditions.</w:t>
      </w:r>
    </w:p>
    <w:p>
      <w:pPr>
        <w:pStyle w:val="ListBullet"/>
      </w:pPr>
      <w:r>
        <w:t>Losing conditions.</w:t>
      </w:r>
    </w:p>
    <w:p>
      <w:pPr>
        <w:pStyle w:val="ListBullet"/>
      </w:pPr>
      <w:r>
        <w:t>Saving and restarting.</w:t>
      </w:r>
    </w:p>
    <w:p>
      <w:pPr>
        <w:spacing w:after="100"/>
      </w:pPr>
      <w:r>
        <w:t>Manual</w:t>
      </w:r>
    </w:p>
    <w:p>
      <w:pPr>
        <w:spacing w:after="0"/>
        <w:ind w:left="360"/>
      </w:pPr>
      <w:r>
        <w:rPr>
          <w:rFonts w:ascii="Consolas" w:hAnsi="Consolas"/>
          <w:sz w:val="17"/>
        </w:rPr>
        <w:t>docs/manual.pdf</w:t>
      </w:r>
    </w:p>
    <w:p>
      <w:pPr>
        <w:spacing w:after="100"/>
      </w:pPr>
      <w:r>
        <w:t>Required for every published package in Version 1.4 (see Sections 4 and 33). The manifest must reference it using the "manual" field.</w:t>
      </w:r>
    </w:p>
    <w:p>
      <w:pPr>
        <w:spacing w:after="100"/>
      </w:pPr>
      <w:r>
        <w:t>Strategy Guide</w:t>
      </w:r>
    </w:p>
    <w:p>
      <w:pPr>
        <w:spacing w:after="0"/>
        <w:ind w:left="360"/>
      </w:pPr>
      <w:r>
        <w:rPr>
          <w:rFonts w:ascii="Consolas" w:hAnsi="Consolas"/>
          <w:sz w:val="17"/>
        </w:rPr>
        <w:t>docs/strategy.pdf</w:t>
      </w:r>
    </w:p>
    <w:p>
      <w:pPr>
        <w:spacing w:after="100"/>
      </w:pPr>
      <w:r>
        <w:t>Optional.</w:t>
      </w:r>
    </w:p>
    <w:p>
      <w:pPr>
        <w:spacing w:after="100"/>
      </w:pPr>
      <w:r>
        <w:t>Credits</w:t>
      </w:r>
    </w:p>
    <w:p>
      <w:pPr>
        <w:spacing w:after="0"/>
        <w:ind w:left="360"/>
      </w:pPr>
      <w:r>
        <w:rPr>
          <w:rFonts w:ascii="Consolas" w:hAnsi="Consolas"/>
          <w:sz w:val="17"/>
        </w:rPr>
        <w:t>docs/credits.txt</w:t>
      </w:r>
    </w:p>
    <w:p>
      <w:pPr>
        <w:spacing w:after="100"/>
      </w:pPr>
      <w:r>
        <w:t>Must identify:</w:t>
      </w:r>
    </w:p>
    <w:p>
      <w:pPr>
        <w:pStyle w:val="ListBullet"/>
      </w:pPr>
      <w:r>
        <w:t>Game design.</w:t>
      </w:r>
    </w:p>
    <w:p>
      <w:pPr>
        <w:pStyle w:val="ListBullet"/>
      </w:pPr>
      <w:r>
        <w:t>Programming.</w:t>
      </w:r>
    </w:p>
    <w:p>
      <w:pPr>
        <w:pStyle w:val="ListBullet"/>
      </w:pPr>
      <w:r>
        <w:t>Artwork.</w:t>
      </w:r>
    </w:p>
    <w:p>
      <w:pPr>
        <w:pStyle w:val="ListBullet"/>
      </w:pPr>
      <w:r>
        <w:t>Sound.</w:t>
      </w:r>
    </w:p>
    <w:p>
      <w:pPr>
        <w:pStyle w:val="ListBullet"/>
      </w:pPr>
      <w:r>
        <w:t>Source material.</w:t>
      </w:r>
    </w:p>
    <w:p>
      <w:pPr>
        <w:pStyle w:val="ListBullet"/>
      </w:pPr>
      <w:r>
        <w:t>Third-party libraries.</w:t>
      </w:r>
    </w:p>
    <w:p>
      <w:pPr>
        <w:pStyle w:val="ListBullet"/>
      </w:pPr>
      <w:r>
        <w:t>AI-assisted development where applicable.</w:t>
      </w:r>
    </w:p>
    <w:p>
      <w:pPr>
        <w:pStyle w:val="ListBullet"/>
      </w:pPr>
      <w:r>
        <w:t>Copyright and trademark notices.</w:t>
      </w:r>
    </w:p>
    <w:p>
      <w:pPr>
        <w:pStyle w:val="Heading1"/>
      </w:pPr>
      <w:r>
        <w:t>14. README Requirements</w:t>
      </w:r>
    </w:p>
    <w:p>
      <w:pPr>
        <w:spacing w:after="100"/>
      </w:pPr>
      <w:r>
        <w:t>README.txt must include:</w:t>
      </w:r>
    </w:p>
    <w:p>
      <w:pPr>
        <w:spacing w:after="0"/>
        <w:ind w:left="360"/>
      </w:pPr>
      <w:r>
        <w:rPr>
          <w:rFonts w:ascii="Consolas" w:hAnsi="Consolas"/>
          <w:sz w:val="17"/>
        </w:rPr>
        <w:t>Game title</w:t>
      </w:r>
    </w:p>
    <w:p>
      <w:pPr>
        <w:spacing w:after="0"/>
        <w:ind w:left="360"/>
      </w:pPr>
      <w:r>
        <w:rPr>
          <w:rFonts w:ascii="Consolas" w:hAnsi="Consolas"/>
          <w:sz w:val="17"/>
        </w:rPr>
        <w:t>Version</w:t>
      </w:r>
    </w:p>
    <w:p>
      <w:pPr>
        <w:spacing w:after="0"/>
        <w:ind w:left="360"/>
      </w:pPr>
      <w:r>
        <w:rPr>
          <w:rFonts w:ascii="Consolas" w:hAnsi="Consolas"/>
          <w:sz w:val="17"/>
        </w:rPr>
        <w:t>Package version</w:t>
      </w:r>
    </w:p>
    <w:p>
      <w:pPr>
        <w:spacing w:after="0"/>
        <w:ind w:left="360"/>
      </w:pPr>
      <w:r>
        <w:rPr>
          <w:rFonts w:ascii="Consolas" w:hAnsi="Consolas"/>
          <w:sz w:val="17"/>
        </w:rPr>
        <w:t>Portal compatibility</w:t>
      </w:r>
    </w:p>
    <w:p>
      <w:pPr>
        <w:spacing w:after="0"/>
        <w:ind w:left="360"/>
      </w:pPr>
      <w:r>
        <w:rPr>
          <w:rFonts w:ascii="Consolas" w:hAnsi="Consolas"/>
          <w:sz w:val="17"/>
        </w:rPr>
        <w:t>Entry file</w:t>
      </w:r>
    </w:p>
    <w:p>
      <w:pPr>
        <w:spacing w:after="0"/>
        <w:ind w:left="360"/>
      </w:pPr>
      <w:r>
        <w:rPr>
          <w:rFonts w:ascii="Consolas" w:hAnsi="Consolas"/>
          <w:sz w:val="17"/>
        </w:rPr>
        <w:t>Author</w:t>
      </w:r>
    </w:p>
    <w:p>
      <w:pPr>
        <w:spacing w:after="0"/>
        <w:ind w:left="360"/>
      </w:pPr>
      <w:r>
        <w:rPr>
          <w:rFonts w:ascii="Consolas" w:hAnsi="Consolas"/>
          <w:sz w:val="17"/>
        </w:rPr>
        <w:t>Publisher</w:t>
      </w:r>
    </w:p>
    <w:p>
      <w:pPr>
        <w:spacing w:after="0"/>
        <w:ind w:left="360"/>
      </w:pPr>
      <w:r>
        <w:rPr>
          <w:rFonts w:ascii="Consolas" w:hAnsi="Consolas"/>
          <w:sz w:val="17"/>
        </w:rPr>
        <w:t>Installation instructions</w:t>
      </w:r>
    </w:p>
    <w:p>
      <w:pPr>
        <w:spacing w:after="0"/>
        <w:ind w:left="360"/>
      </w:pPr>
      <w:r>
        <w:rPr>
          <w:rFonts w:ascii="Consolas" w:hAnsi="Consolas"/>
          <w:sz w:val="17"/>
        </w:rPr>
        <w:t>How to launch the game</w:t>
      </w:r>
    </w:p>
    <w:p>
      <w:pPr>
        <w:spacing w:after="0"/>
        <w:ind w:left="360"/>
      </w:pPr>
      <w:r>
        <w:rPr>
          <w:rFonts w:ascii="Consolas" w:hAnsi="Consolas"/>
          <w:sz w:val="17"/>
        </w:rPr>
        <w:t>Controls</w:t>
      </w:r>
    </w:p>
    <w:p>
      <w:pPr>
        <w:spacing w:after="0"/>
        <w:ind w:left="360"/>
      </w:pPr>
      <w:r>
        <w:rPr>
          <w:rFonts w:ascii="Consolas" w:hAnsi="Consolas"/>
          <w:sz w:val="17"/>
        </w:rPr>
        <w:t>Known issues</w:t>
      </w:r>
    </w:p>
    <w:p>
      <w:pPr>
        <w:spacing w:after="0"/>
        <w:ind w:left="360"/>
      </w:pPr>
      <w:r>
        <w:rPr>
          <w:rFonts w:ascii="Consolas" w:hAnsi="Consolas"/>
          <w:sz w:val="17"/>
        </w:rPr>
        <w:t>Support information</w:t>
      </w:r>
    </w:p>
    <w:p>
      <w:pPr>
        <w:spacing w:after="0"/>
        <w:ind w:left="360"/>
      </w:pPr>
      <w:r>
        <w:rPr>
          <w:rFonts w:ascii="Consolas" w:hAnsi="Consolas"/>
          <w:sz w:val="17"/>
        </w:rPr>
        <w:t>License reference</w:t>
      </w:r>
    </w:p>
    <w:p>
      <w:pPr>
        <w:spacing w:after="100"/>
      </w:pPr>
      <w:r>
        <w:t>Example:</w:t>
      </w:r>
    </w:p>
    <w:p>
      <w:pPr>
        <w:spacing w:after="0"/>
        <w:ind w:left="360"/>
      </w:pPr>
      <w:r>
        <w:rPr>
          <w:rFonts w:ascii="Consolas" w:hAnsi="Consolas"/>
          <w:sz w:val="17"/>
        </w:rPr>
        <w:t>BARBARIAN PRINCE</w:t>
      </w:r>
    </w:p>
    <w:p>
      <w:pPr>
        <w:spacing w:after="0"/>
        <w:ind w:left="360"/>
      </w:pPr>
      <w:r>
        <w:rPr>
          <w:rFonts w:ascii="Consolas" w:hAnsi="Consolas"/>
          <w:sz w:val="17"/>
        </w:rPr>
        <w:t>Version: 1.0.0</w:t>
      </w:r>
    </w:p>
    <w:p>
      <w:pPr>
        <w:spacing w:after="0"/>
        <w:ind w:left="360"/>
      </w:pPr>
      <w:r>
        <w:rPr>
          <w:rFonts w:ascii="Consolas" w:hAnsi="Consolas"/>
          <w:sz w:val="17"/>
        </w:rPr>
        <w:t>Portal Compatibility: Tronsoft Games Portal v6.12 or later</w:t>
      </w:r>
    </w:p>
    <w:p>
      <w:pPr>
        <w:spacing w:after="0"/>
        <w:ind w:left="360"/>
      </w:pPr>
      <w:r>
        <w:rPr>
          <w:rFonts w:ascii="Consolas" w:hAnsi="Consolas"/>
          <w:sz w:val="17"/>
        </w:rPr>
        <w:t>Entry File: index.html</w:t>
      </w:r>
    </w:p>
    <w:p>
      <w:pPr>
        <w:spacing w:after="0"/>
        <w:ind w:left="360"/>
      </w:pPr>
      <w:r>
        <w:rPr>
          <w:rFonts w:ascii="Consolas" w:hAnsi="Consolas"/>
          <w:sz w:val="17"/>
        </w:rPr>
        <w:t>INSTALLATION</w:t>
      </w:r>
    </w:p>
    <w:p>
      <w:pPr>
        <w:spacing w:after="0"/>
        <w:ind w:left="360"/>
      </w:pPr>
      <w:r>
        <w:rPr>
          <w:rFonts w:ascii="Consolas" w:hAnsi="Consolas"/>
          <w:sz w:val="17"/>
        </w:rPr>
        <w:t>Upload this ZIP through the Tronsoft Games administrator</w:t>
      </w:r>
    </w:p>
    <w:p>
      <w:pPr>
        <w:spacing w:after="0"/>
        <w:ind w:left="360"/>
      </w:pPr>
      <w:r>
        <w:rPr>
          <w:rFonts w:ascii="Consolas" w:hAnsi="Consolas"/>
          <w:sz w:val="17"/>
        </w:rPr>
        <w:t>publishing interface. Do not manually extract it into the</w:t>
      </w:r>
    </w:p>
    <w:p>
      <w:pPr>
        <w:spacing w:after="0"/>
        <w:ind w:left="360"/>
      </w:pPr>
      <w:r>
        <w:rPr>
          <w:rFonts w:ascii="Consolas" w:hAnsi="Consolas"/>
          <w:sz w:val="17"/>
        </w:rPr>
        <w:t>public games directory unless instructed by an administrator.</w:t>
      </w:r>
    </w:p>
    <w:p>
      <w:pPr>
        <w:spacing w:after="0"/>
        <w:ind w:left="360"/>
      </w:pPr>
      <w:r>
        <w:rPr>
          <w:rFonts w:ascii="Consolas" w:hAnsi="Consolas"/>
          <w:sz w:val="17"/>
        </w:rPr>
        <w:t>PLAYING</w:t>
      </w:r>
    </w:p>
    <w:p>
      <w:pPr>
        <w:spacing w:after="0"/>
        <w:ind w:left="360"/>
      </w:pPr>
      <w:r>
        <w:rPr>
          <w:rFonts w:ascii="Consolas" w:hAnsi="Consolas"/>
          <w:sz w:val="17"/>
        </w:rPr>
        <w:t>Launch the game from the Tronsoft Games library.</w:t>
      </w:r>
    </w:p>
    <w:p>
      <w:pPr>
        <w:spacing w:after="0"/>
        <w:ind w:left="360"/>
      </w:pPr>
      <w:r>
        <w:rPr>
          <w:rFonts w:ascii="Consolas" w:hAnsi="Consolas"/>
          <w:sz w:val="17"/>
        </w:rPr>
        <w:t>SUPPORT</w:t>
      </w:r>
    </w:p>
    <w:p>
      <w:pPr>
        <w:spacing w:after="0"/>
        <w:ind w:left="360"/>
      </w:pPr>
      <w:r>
        <w:rPr>
          <w:rFonts w:ascii="Consolas" w:hAnsi="Consolas"/>
          <w:sz w:val="17"/>
        </w:rPr>
        <w:t>Report problems through the Tronsoft Games contact page.</w:t>
      </w:r>
    </w:p>
    <w:p>
      <w:pPr>
        <w:spacing w:after="0"/>
        <w:ind w:left="360"/>
      </w:pPr>
      <w:r>
        <w:rPr>
          <w:rFonts w:ascii="Consolas" w:hAnsi="Consolas"/>
          <w:sz w:val="17"/>
        </w:rPr>
        <w:t>LICENSE</w:t>
      </w:r>
    </w:p>
    <w:p>
      <w:pPr>
        <w:spacing w:after="0"/>
        <w:ind w:left="360"/>
      </w:pPr>
      <w:r>
        <w:rPr>
          <w:rFonts w:ascii="Consolas" w:hAnsi="Consolas"/>
          <w:sz w:val="17"/>
        </w:rPr>
        <w:t>See LICENSE.txt.</w:t>
      </w:r>
    </w:p>
    <w:p>
      <w:pPr>
        <w:pStyle w:val="Heading1"/>
      </w:pPr>
      <w:r>
        <w:t>15. License Requirements</w:t>
      </w:r>
    </w:p>
    <w:p>
      <w:pPr>
        <w:spacing w:after="100"/>
      </w:pPr>
      <w:r>
        <w:t>Every game must include:</w:t>
      </w:r>
    </w:p>
    <w:p>
      <w:pPr>
        <w:spacing w:after="0"/>
        <w:ind w:left="360"/>
      </w:pPr>
      <w:r>
        <w:rPr>
          <w:rFonts w:ascii="Consolas" w:hAnsi="Consolas"/>
          <w:sz w:val="17"/>
        </w:rPr>
        <w:t>LICENSE.txt</w:t>
      </w:r>
    </w:p>
    <w:p>
      <w:pPr>
        <w:spacing w:after="100"/>
      </w:pPr>
      <w:r>
        <w:t>The license must clearly state:</w:t>
      </w:r>
    </w:p>
    <w:p>
      <w:pPr>
        <w:pStyle w:val="ListBullet"/>
      </w:pPr>
      <w:r>
        <w:t>Copyright owner.</w:t>
      </w:r>
    </w:p>
    <w:p>
      <w:pPr>
        <w:pStyle w:val="ListBullet"/>
      </w:pPr>
      <w:r>
        <w:t>Permitted use.</w:t>
      </w:r>
    </w:p>
    <w:p>
      <w:pPr>
        <w:pStyle w:val="ListBullet"/>
      </w:pPr>
      <w:r>
        <w:t>Redistribution rules.</w:t>
      </w:r>
    </w:p>
    <w:p>
      <w:pPr>
        <w:pStyle w:val="ListBullet"/>
      </w:pPr>
      <w:r>
        <w:t>Modification rules.</w:t>
      </w:r>
    </w:p>
    <w:p>
      <w:pPr>
        <w:pStyle w:val="ListBullet"/>
      </w:pPr>
      <w:r>
        <w:t>Third-party content licenses.</w:t>
      </w:r>
    </w:p>
    <w:p>
      <w:pPr>
        <w:pStyle w:val="ListBullet"/>
      </w:pPr>
      <w:r>
        <w:t>Trademark notices.</w:t>
      </w:r>
    </w:p>
    <w:p>
      <w:pPr>
        <w:pStyle w:val="ListBullet"/>
      </w:pPr>
      <w:r>
        <w:t>Whether commercial use is permitted.</w:t>
      </w:r>
    </w:p>
    <w:p>
      <w:pPr>
        <w:pStyle w:val="ListBullet"/>
      </w:pPr>
      <w:r>
        <w:t>Whether the source code may be reused.</w:t>
      </w:r>
    </w:p>
    <w:p>
      <w:pPr>
        <w:spacing w:after="100"/>
      </w:pPr>
      <w:r>
        <w:t>A package must not claim ownership of public-domain or third-party material that it does not own.</w:t>
      </w:r>
    </w:p>
    <w:p>
      <w:pPr>
        <w:spacing w:after="100"/>
      </w:pPr>
      <w:r>
        <w:t>Example LICENSE.txt template (replace the bracketed and example values):</w:t>
      </w:r>
    </w:p>
    <w:p>
      <w:pPr>
        <w:spacing w:after="0"/>
        <w:ind w:left="360"/>
      </w:pPr>
      <w:r>
        <w:rPr>
          <w:rFonts w:ascii="Consolas" w:hAnsi="Consolas"/>
          <w:sz w:val="17"/>
        </w:rPr>
        <w:t xml:space="preserve">BARBARIAN PRINCE</w:t>
      </w:r>
    </w:p>
    <w:p>
      <w:pPr>
        <w:spacing w:after="0"/>
        <w:ind w:left="360"/>
      </w:pPr>
      <w:r>
        <w:rPr>
          <w:rFonts w:ascii="Consolas" w:hAnsi="Consolas"/>
          <w:sz w:val="17"/>
        </w:rPr>
        <w:t xml:space="preserve">Copyright (c) 2026 Tronsoft Games. All rights reserved.</w:t>
      </w:r>
    </w:p>
    <w:p>
      <w:pPr>
        <w:spacing w:after="0"/>
        <w:ind w:left="360"/>
      </w:pPr>
      <w:r>
        <w:rPr>
          <w:rFonts w:ascii="Consolas" w:hAnsi="Consolas"/>
          <w:sz w:val="17"/>
        </w:rPr>
        <w:t xml:space="preserve"/>
      </w:r>
    </w:p>
    <w:p>
      <w:pPr>
        <w:spacing w:after="0"/>
        <w:ind w:left="360"/>
      </w:pPr>
      <w:r>
        <w:rPr>
          <w:rFonts w:ascii="Consolas" w:hAnsi="Consolas"/>
          <w:sz w:val="17"/>
        </w:rPr>
        <w:t xml:space="preserve">PERMITTED USE</w:t>
      </w:r>
    </w:p>
    <w:p>
      <w:pPr>
        <w:spacing w:after="0"/>
        <w:ind w:left="360"/>
      </w:pPr>
      <w:r>
        <w:rPr>
          <w:rFonts w:ascii="Consolas" w:hAnsi="Consolas"/>
          <w:sz w:val="17"/>
        </w:rPr>
        <w:t xml:space="preserve">This game is licensed for personal play through the Tronsoft</w:t>
      </w:r>
    </w:p>
    <w:p>
      <w:pPr>
        <w:spacing w:after="0"/>
        <w:ind w:left="360"/>
      </w:pPr>
      <w:r>
        <w:rPr>
          <w:rFonts w:ascii="Consolas" w:hAnsi="Consolas"/>
          <w:sz w:val="17"/>
        </w:rPr>
        <w:t xml:space="preserve">Games Portal. Portal subscribers may play the game in a web</w:t>
      </w:r>
    </w:p>
    <w:p>
      <w:pPr>
        <w:spacing w:after="0"/>
        <w:ind w:left="360"/>
      </w:pPr>
      <w:r>
        <w:rPr>
          <w:rFonts w:ascii="Consolas" w:hAnsi="Consolas"/>
          <w:sz w:val="17"/>
        </w:rPr>
        <w:t xml:space="preserve">browser as provided by the portal.</w:t>
      </w:r>
    </w:p>
    <w:p>
      <w:pPr>
        <w:spacing w:after="0"/>
        <w:ind w:left="360"/>
      </w:pPr>
      <w:r>
        <w:rPr>
          <w:rFonts w:ascii="Consolas" w:hAnsi="Consolas"/>
          <w:sz w:val="17"/>
        </w:rPr>
        <w:t xml:space="preserve"/>
      </w:r>
    </w:p>
    <w:p>
      <w:pPr>
        <w:spacing w:after="0"/>
        <w:ind w:left="360"/>
      </w:pPr>
      <w:r>
        <w:rPr>
          <w:rFonts w:ascii="Consolas" w:hAnsi="Consolas"/>
          <w:sz w:val="17"/>
        </w:rPr>
        <w:t xml:space="preserve">REDISTRIBUTION</w:t>
      </w:r>
    </w:p>
    <w:p>
      <w:pPr>
        <w:spacing w:after="0"/>
        <w:ind w:left="360"/>
      </w:pPr>
      <w:r>
        <w:rPr>
          <w:rFonts w:ascii="Consolas" w:hAnsi="Consolas"/>
          <w:sz w:val="17"/>
        </w:rPr>
        <w:t xml:space="preserve">This package may not be copied, re-hosted, or redistributed</w:t>
      </w:r>
    </w:p>
    <w:p>
      <w:pPr>
        <w:spacing w:after="0"/>
        <w:ind w:left="360"/>
      </w:pPr>
      <w:r>
        <w:rPr>
          <w:rFonts w:ascii="Consolas" w:hAnsi="Consolas"/>
          <w:sz w:val="17"/>
        </w:rPr>
        <w:t xml:space="preserve">outside the Tronsoft Games Portal without written permission</w:t>
      </w:r>
    </w:p>
    <w:p>
      <w:pPr>
        <w:spacing w:after="0"/>
        <w:ind w:left="360"/>
      </w:pPr>
      <w:r>
        <w:rPr>
          <w:rFonts w:ascii="Consolas" w:hAnsi="Consolas"/>
          <w:sz w:val="17"/>
        </w:rPr>
        <w:t xml:space="preserve">from the copyright owner.</w:t>
      </w:r>
    </w:p>
    <w:p>
      <w:pPr>
        <w:spacing w:after="0"/>
        <w:ind w:left="360"/>
      </w:pPr>
      <w:r>
        <w:rPr>
          <w:rFonts w:ascii="Consolas" w:hAnsi="Consolas"/>
          <w:sz w:val="17"/>
        </w:rPr>
        <w:t xml:space="preserve"/>
      </w:r>
    </w:p>
    <w:p>
      <w:pPr>
        <w:spacing w:after="0"/>
        <w:ind w:left="360"/>
      </w:pPr>
      <w:r>
        <w:rPr>
          <w:rFonts w:ascii="Consolas" w:hAnsi="Consolas"/>
          <w:sz w:val="17"/>
        </w:rPr>
        <w:t xml:space="preserve">MODIFICATION</w:t>
      </w:r>
    </w:p>
    <w:p>
      <w:pPr>
        <w:spacing w:after="0"/>
        <w:ind w:left="360"/>
      </w:pPr>
      <w:r>
        <w:rPr>
          <w:rFonts w:ascii="Consolas" w:hAnsi="Consolas"/>
          <w:sz w:val="17"/>
        </w:rPr>
        <w:t xml:space="preserve">The game files may not be modified, decompiled, or used to</w:t>
      </w:r>
    </w:p>
    <w:p>
      <w:pPr>
        <w:spacing w:after="0"/>
        <w:ind w:left="360"/>
      </w:pPr>
      <w:r>
        <w:rPr>
          <w:rFonts w:ascii="Consolas" w:hAnsi="Consolas"/>
          <w:sz w:val="17"/>
        </w:rPr>
        <w:t xml:space="preserve">create derivative works without written permission.</w:t>
      </w:r>
    </w:p>
    <w:p>
      <w:pPr>
        <w:spacing w:after="0"/>
        <w:ind w:left="360"/>
      </w:pPr>
      <w:r>
        <w:rPr>
          <w:rFonts w:ascii="Consolas" w:hAnsi="Consolas"/>
          <w:sz w:val="17"/>
        </w:rPr>
        <w:t xml:space="preserve"/>
      </w:r>
    </w:p>
    <w:p>
      <w:pPr>
        <w:spacing w:after="0"/>
        <w:ind w:left="360"/>
      </w:pPr>
      <w:r>
        <w:rPr>
          <w:rFonts w:ascii="Consolas" w:hAnsi="Consolas"/>
          <w:sz w:val="17"/>
        </w:rPr>
        <w:t xml:space="preserve">COMMERCIAL USE</w:t>
      </w:r>
    </w:p>
    <w:p>
      <w:pPr>
        <w:spacing w:after="0"/>
        <w:ind w:left="360"/>
      </w:pPr>
      <w:r>
        <w:rPr>
          <w:rFonts w:ascii="Consolas" w:hAnsi="Consolas"/>
          <w:sz w:val="17"/>
        </w:rPr>
        <w:t xml:space="preserve">Commercial use of this package or its assets is not permitted</w:t>
      </w:r>
    </w:p>
    <w:p>
      <w:pPr>
        <w:spacing w:after="0"/>
        <w:ind w:left="360"/>
      </w:pPr>
      <w:r>
        <w:rPr>
          <w:rFonts w:ascii="Consolas" w:hAnsi="Consolas"/>
          <w:sz w:val="17"/>
        </w:rPr>
        <w:t xml:space="preserve">without a separate written agreement.</w:t>
      </w:r>
    </w:p>
    <w:p>
      <w:pPr>
        <w:spacing w:after="0"/>
        <w:ind w:left="360"/>
      </w:pPr>
      <w:r>
        <w:rPr>
          <w:rFonts w:ascii="Consolas" w:hAnsi="Consolas"/>
          <w:sz w:val="17"/>
        </w:rPr>
        <w:t xml:space="preserve"/>
      </w:r>
    </w:p>
    <w:p>
      <w:pPr>
        <w:spacing w:after="0"/>
        <w:ind w:left="360"/>
      </w:pPr>
      <w:r>
        <w:rPr>
          <w:rFonts w:ascii="Consolas" w:hAnsi="Consolas"/>
          <w:sz w:val="17"/>
        </w:rPr>
        <w:t xml:space="preserve">SOURCE CODE</w:t>
      </w:r>
    </w:p>
    <w:p>
      <w:pPr>
        <w:spacing w:after="0"/>
        <w:ind w:left="360"/>
      </w:pPr>
      <w:r>
        <w:rPr>
          <w:rFonts w:ascii="Consolas" w:hAnsi="Consolas"/>
          <w:sz w:val="17"/>
        </w:rPr>
        <w:t xml:space="preserve">The source code in this package may not be reused in other</w:t>
      </w:r>
    </w:p>
    <w:p>
      <w:pPr>
        <w:spacing w:after="0"/>
        <w:ind w:left="360"/>
      </w:pPr>
      <w:r>
        <w:rPr>
          <w:rFonts w:ascii="Consolas" w:hAnsi="Consolas"/>
          <w:sz w:val="17"/>
        </w:rPr>
        <w:t xml:space="preserve">projects without written permission.</w:t>
      </w:r>
    </w:p>
    <w:p>
      <w:pPr>
        <w:spacing w:after="0"/>
        <w:ind w:left="360"/>
      </w:pPr>
      <w:r>
        <w:rPr>
          <w:rFonts w:ascii="Consolas" w:hAnsi="Consolas"/>
          <w:sz w:val="17"/>
        </w:rPr>
        <w:t xml:space="preserve"/>
      </w:r>
    </w:p>
    <w:p>
      <w:pPr>
        <w:spacing w:after="0"/>
        <w:ind w:left="360"/>
      </w:pPr>
      <w:r>
        <w:rPr>
          <w:rFonts w:ascii="Consolas" w:hAnsi="Consolas"/>
          <w:sz w:val="17"/>
        </w:rPr>
        <w:t xml:space="preserve">THIRD-PARTY CONTENT</w:t>
      </w:r>
    </w:p>
    <w:p>
      <w:pPr>
        <w:spacing w:after="0"/>
        <w:ind w:left="360"/>
      </w:pPr>
      <w:r>
        <w:rPr>
          <w:rFonts w:ascii="Consolas" w:hAnsi="Consolas"/>
          <w:sz w:val="17"/>
        </w:rPr>
        <w:t xml:space="preserve">The following third-party assets are included under their own</w:t>
      </w:r>
    </w:p>
    <w:p>
      <w:pPr>
        <w:spacing w:after="0"/>
        <w:ind w:left="360"/>
      </w:pPr>
      <w:r>
        <w:rPr>
          <w:rFonts w:ascii="Consolas" w:hAnsi="Consolas"/>
          <w:sz w:val="17"/>
        </w:rPr>
        <w:t xml:space="preserve">licenses, which are unaffected by the terms above:</w:t>
      </w:r>
    </w:p>
    <w:p>
      <w:pPr>
        <w:spacing w:after="0"/>
        <w:ind w:left="360"/>
      </w:pPr>
      <w:r>
        <w:rPr>
          <w:rFonts w:ascii="Consolas" w:hAnsi="Consolas"/>
          <w:sz w:val="17"/>
        </w:rPr>
        <w:t xml:space="preserve">- game-font.woff2 - SIL Open Font License 1.1 - [source]</w:t>
      </w:r>
    </w:p>
    <w:p>
      <w:pPr>
        <w:spacing w:after="0"/>
        <w:ind w:left="360"/>
      </w:pPr>
      <w:r>
        <w:rPr>
          <w:rFonts w:ascii="Consolas" w:hAnsi="Consolas"/>
          <w:sz w:val="17"/>
        </w:rPr>
        <w:t xml:space="preserve">- move.wav - CC0 1.0 - [source]</w:t>
      </w:r>
    </w:p>
    <w:p>
      <w:pPr>
        <w:spacing w:after="0"/>
        <w:ind w:left="360"/>
      </w:pPr>
      <w:r>
        <w:rPr>
          <w:rFonts w:ascii="Consolas" w:hAnsi="Consolas"/>
          <w:sz w:val="17"/>
        </w:rPr>
        <w:t xml:space="preserve"/>
      </w:r>
    </w:p>
    <w:p>
      <w:pPr>
        <w:spacing w:after="0"/>
        <w:ind w:left="360"/>
      </w:pPr>
      <w:r>
        <w:rPr>
          <w:rFonts w:ascii="Consolas" w:hAnsi="Consolas"/>
          <w:sz w:val="17"/>
        </w:rPr>
        <w:t xml:space="preserve">TRADEMARKS</w:t>
      </w:r>
    </w:p>
    <w:p>
      <w:pPr>
        <w:spacing w:after="0"/>
        <w:ind w:left="360"/>
      </w:pPr>
      <w:r>
        <w:rPr>
          <w:rFonts w:ascii="Consolas" w:hAnsi="Consolas"/>
          <w:sz w:val="17"/>
        </w:rPr>
        <w:t xml:space="preserve">Tronsoft Games and the Tronsoft Games logo are trademarks of</w:t>
      </w:r>
    </w:p>
    <w:p>
      <w:pPr>
        <w:spacing w:after="0"/>
        <w:ind w:left="360"/>
      </w:pPr>
      <w:r>
        <w:rPr>
          <w:rFonts w:ascii="Consolas" w:hAnsi="Consolas"/>
          <w:sz w:val="17"/>
        </w:rPr>
        <w:t xml:space="preserve">their respective owner. All other trademarks are the property</w:t>
      </w:r>
    </w:p>
    <w:p>
      <w:pPr>
        <w:spacing w:after="0"/>
        <w:ind w:left="360"/>
      </w:pPr>
      <w:r>
        <w:rPr>
          <w:rFonts w:ascii="Consolas" w:hAnsi="Consolas"/>
          <w:sz w:val="17"/>
        </w:rPr>
        <w:t xml:space="preserve">of their respective owners.</w:t>
      </w:r>
    </w:p>
    <w:p>
      <w:pPr>
        <w:pStyle w:val="Heading1"/>
      </w:pPr>
      <w:r>
        <w:t>16. Patch Notes and Change History</w:t>
      </w:r>
    </w:p>
    <w:p>
      <w:pPr>
        <w:spacing w:after="100"/>
      </w:pPr>
      <w:r>
        <w:t>Every release must include:</w:t>
      </w:r>
    </w:p>
    <w:p>
      <w:pPr>
        <w:spacing w:after="0"/>
        <w:ind w:left="360"/>
      </w:pPr>
      <w:r>
        <w:rPr>
          <w:rFonts w:ascii="Consolas" w:hAnsi="Consolas"/>
          <w:sz w:val="17"/>
        </w:rPr>
        <w:t>patches/patch_vMAJOR.MINOR.PATCH.txt</w:t>
      </w:r>
    </w:p>
    <w:p>
      <w:pPr>
        <w:spacing w:after="0"/>
        <w:ind w:left="360"/>
      </w:pPr>
      <w:r>
        <w:rPr>
          <w:rFonts w:ascii="Consolas" w:hAnsi="Consolas"/>
          <w:sz w:val="17"/>
        </w:rPr>
        <w:t>patches/changelog.txt</w:t>
      </w:r>
    </w:p>
    <w:p>
      <w:pPr>
        <w:spacing w:after="100"/>
      </w:pPr>
      <w:r>
        <w:t>Patch note filename format:</w:t>
      </w:r>
    </w:p>
    <w:p>
      <w:pPr>
        <w:spacing w:after="0"/>
        <w:ind w:left="360"/>
      </w:pPr>
      <w:r>
        <w:rPr>
          <w:rFonts w:ascii="Consolas" w:hAnsi="Consolas"/>
          <w:sz w:val="17"/>
        </w:rPr>
        <w:t>patch_vMAJOR.MINOR.PATCH.txt</w:t>
      </w:r>
    </w:p>
    <w:p>
      <w:pPr>
        <w:spacing w:after="100"/>
      </w:pPr>
      <w:r>
        <w:t>Example:</w:t>
      </w:r>
    </w:p>
    <w:p>
      <w:pPr>
        <w:spacing w:after="0"/>
        <w:ind w:left="360"/>
      </w:pPr>
      <w:r>
        <w:rPr>
          <w:rFonts w:ascii="Consolas" w:hAnsi="Consolas"/>
          <w:sz w:val="17"/>
        </w:rPr>
        <w:t>BARBARIAN PRINCE</w:t>
      </w:r>
    </w:p>
    <w:p>
      <w:pPr>
        <w:spacing w:after="0"/>
        <w:ind w:left="360"/>
      </w:pPr>
      <w:r>
        <w:rPr>
          <w:rFonts w:ascii="Consolas" w:hAnsi="Consolas"/>
          <w:sz w:val="17"/>
        </w:rPr>
        <w:t>VERSION 1.0.0</w:t>
      </w:r>
    </w:p>
    <w:p>
      <w:pPr>
        <w:spacing w:after="0"/>
        <w:ind w:left="360"/>
      </w:pPr>
      <w:r>
        <w:rPr>
          <w:rFonts w:ascii="Consolas" w:hAnsi="Consolas"/>
          <w:sz w:val="17"/>
        </w:rPr>
        <w:t>Release Date: July 11, 2026</w:t>
      </w:r>
    </w:p>
    <w:p>
      <w:pPr>
        <w:spacing w:after="0"/>
        <w:ind w:left="360"/>
      </w:pPr>
      <w:r>
        <w:rPr>
          <w:rFonts w:ascii="Consolas" w:hAnsi="Consolas"/>
          <w:sz w:val="17"/>
        </w:rPr>
        <w:t>ADDED</w:t>
      </w:r>
    </w:p>
    <w:p>
      <w:pPr>
        <w:pStyle w:val="ListBullet"/>
      </w:pPr>
      <w:r>
        <w:t>Initial Tronsoft Games release.</w:t>
      </w:r>
    </w:p>
    <w:p>
      <w:pPr>
        <w:pStyle w:val="ListBullet"/>
      </w:pPr>
      <w:r>
        <w:t>Procedurally generated campaign map.</w:t>
      </w:r>
    </w:p>
    <w:p>
      <w:pPr>
        <w:pStyle w:val="ListBullet"/>
      </w:pPr>
      <w:r>
        <w:t>Town services.</w:t>
      </w:r>
    </w:p>
    <w:p>
      <w:pPr>
        <w:pStyle w:val="ListBullet"/>
      </w:pPr>
      <w:r>
        <w:t>Dungeon exploration.</w:t>
      </w:r>
    </w:p>
    <w:p>
      <w:pPr>
        <w:pStyle w:val="ListBullet"/>
      </w:pPr>
      <w:r>
        <w:t>Rulebook and game database.</w:t>
      </w:r>
    </w:p>
    <w:p>
      <w:pPr>
        <w:pStyle w:val="ListBullet"/>
      </w:pPr>
      <w:r>
        <w:t>Desktop browser support.</w:t>
      </w:r>
    </w:p>
    <w:p>
      <w:pPr>
        <w:spacing w:after="0"/>
        <w:ind w:left="360"/>
      </w:pPr>
      <w:r>
        <w:rPr>
          <w:rFonts w:ascii="Consolas" w:hAnsi="Consolas"/>
          <w:sz w:val="17"/>
        </w:rPr>
        <w:t>KNOWN ISSUES</w:t>
      </w:r>
    </w:p>
    <w:p>
      <w:pPr>
        <w:pStyle w:val="ListBullet"/>
      </w:pPr>
      <w:r>
        <w:t>Touch controls have not been fully tested.</w:t>
      </w:r>
    </w:p>
    <w:p>
      <w:pPr>
        <w:pStyle w:val="ListBullet"/>
      </w:pPr>
      <w:r>
        <w:t>Audio is not included in this release.</w:t>
      </w:r>
    </w:p>
    <w:p>
      <w:pPr>
        <w:spacing w:after="100"/>
      </w:pPr>
      <w:r>
        <w:t>The changelog must preserve entries from previous releases.</w:t>
      </w:r>
    </w:p>
    <w:p>
      <w:pPr>
        <w:pStyle w:val="Heading1"/>
      </w:pPr>
      <w:r>
        <w:t>17. HTML Package Builder Workflow</w:t>
      </w:r>
    </w:p>
    <w:p>
      <w:pPr>
        <w:spacing w:after="100"/>
      </w:pPr>
      <w:r>
        <w:t>The Tronsoft Package Builder should follow this process:</w:t>
      </w:r>
    </w:p>
    <w:p>
      <w:pPr>
        <w:spacing w:after="0"/>
        <w:ind w:left="360"/>
      </w:pPr>
      <w:r>
        <w:rPr>
          <w:rFonts w:ascii="Consolas" w:hAnsi="Consolas"/>
          <w:sz w:val="17"/>
        </w:rPr>
        <w:t>Upload HTML game</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Validate uploaded file</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Parse HTML document</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Extract inline CSS</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Extract inline JavaScript</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Locate referenced files</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Copy images, audio, fonts, and documents</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Rewrite relative file paths</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Generate manifest.json</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Generate README and license templates</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Generate tutorial and credits templates</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Generate patch notes and changelog</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Generate or import manual</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Generate news metadata</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Detect or generate screenshots</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Run package validation</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Display missing-items report</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Create final ZIP</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Preview game</w:t>
      </w:r>
    </w:p>
    <w:p>
      <w:pPr>
        <w:spacing w:after="0"/>
        <w:ind w:left="360"/>
      </w:pPr>
      <w:r>
        <w:rPr>
          <w:rFonts w:ascii="Consolas" w:hAnsi="Consolas"/>
          <w:sz w:val="17"/>
        </w:rPr>
        <w:t>│</w:t>
      </w:r>
    </w:p>
    <w:p>
      <w:pPr>
        <w:spacing w:after="0"/>
        <w:ind w:left="360"/>
      </w:pPr>
      <w:r>
        <w:rPr>
          <w:rFonts w:ascii="Consolas" w:hAnsi="Consolas"/>
          <w:sz w:val="17"/>
        </w:rPr>
        <w:t>▼</w:t>
      </w:r>
    </w:p>
    <w:p>
      <w:pPr>
        <w:spacing w:after="0"/>
        <w:ind w:left="360"/>
      </w:pPr>
      <w:r>
        <w:rPr>
          <w:rFonts w:ascii="Consolas" w:hAnsi="Consolas"/>
          <w:sz w:val="17"/>
        </w:rPr>
        <w:t>Publish or save as draft</w:t>
      </w:r>
    </w:p>
    <w:p>
      <w:pPr>
        <w:pStyle w:val="Heading1"/>
      </w:pPr>
      <w:r>
        <w:t>18. Missing-Items Report</w:t>
      </w:r>
    </w:p>
    <w:p>
      <w:pPr>
        <w:spacing w:after="100"/>
      </w:pPr>
      <w:r>
        <w:t>The builder must classify package items as:</w:t>
      </w:r>
    </w:p>
    <w:p>
      <w:pPr>
        <w:spacing w:after="0"/>
        <w:ind w:left="360"/>
      </w:pPr>
      <w:r>
        <w:rPr>
          <w:rFonts w:ascii="Consolas" w:hAnsi="Consolas"/>
          <w:sz w:val="17"/>
        </w:rPr>
        <w:t>PASS</w:t>
      </w:r>
    </w:p>
    <w:p>
      <w:pPr>
        <w:spacing w:after="0"/>
        <w:ind w:left="360"/>
      </w:pPr>
      <w:r>
        <w:rPr>
          <w:rFonts w:ascii="Consolas" w:hAnsi="Consolas"/>
          <w:sz w:val="17"/>
        </w:rPr>
        <w:t>WARNING</w:t>
      </w:r>
    </w:p>
    <w:p>
      <w:pPr>
        <w:spacing w:after="0"/>
        <w:ind w:left="360"/>
      </w:pPr>
      <w:r>
        <w:rPr>
          <w:rFonts w:ascii="Consolas" w:hAnsi="Consolas"/>
          <w:sz w:val="17"/>
        </w:rPr>
        <w:t>MISSING</w:t>
      </w:r>
    </w:p>
    <w:p>
      <w:pPr>
        <w:spacing w:after="0"/>
        <w:ind w:left="360"/>
      </w:pPr>
      <w:r>
        <w:rPr>
          <w:rFonts w:ascii="Consolas" w:hAnsi="Consolas"/>
          <w:sz w:val="17"/>
        </w:rPr>
        <w:t>ERROR</w:t>
      </w:r>
    </w:p>
    <w:p>
      <w:pPr>
        <w:spacing w:after="100"/>
      </w:pPr>
      <w:r>
        <w:t>Example:</w:t>
      </w:r>
    </w:p>
    <w:p>
      <w:pPr>
        <w:spacing w:after="0"/>
        <w:ind w:left="360"/>
      </w:pPr>
      <w:r>
        <w:rPr>
          <w:rFonts w:ascii="Consolas" w:hAnsi="Consolas"/>
          <w:sz w:val="17"/>
        </w:rPr>
        <w:t>PASS       index.html</w:t>
      </w:r>
    </w:p>
    <w:p>
      <w:pPr>
        <w:spacing w:after="0"/>
        <w:ind w:left="360"/>
      </w:pPr>
      <w:r>
        <w:rPr>
          <w:rFonts w:ascii="Consolas" w:hAnsi="Consolas"/>
          <w:sz w:val="17"/>
        </w:rPr>
        <w:t>PASS       css/game.css</w:t>
      </w:r>
    </w:p>
    <w:p>
      <w:pPr>
        <w:spacing w:after="0"/>
        <w:ind w:left="360"/>
      </w:pPr>
      <w:r>
        <w:rPr>
          <w:rFonts w:ascii="Consolas" w:hAnsi="Consolas"/>
          <w:sz w:val="17"/>
        </w:rPr>
        <w:t>PASS       js/game.js</w:t>
      </w:r>
    </w:p>
    <w:p>
      <w:pPr>
        <w:spacing w:after="0"/>
        <w:ind w:left="360"/>
      </w:pPr>
      <w:r>
        <w:rPr>
          <w:rFonts w:ascii="Consolas" w:hAnsi="Consolas"/>
          <w:sz w:val="17"/>
        </w:rPr>
        <w:t>PASS       manifest.json</w:t>
      </w:r>
    </w:p>
    <w:p>
      <w:pPr>
        <w:spacing w:after="0"/>
        <w:ind w:left="360"/>
      </w:pPr>
      <w:r>
        <w:rPr>
          <w:rFonts w:ascii="Consolas" w:hAnsi="Consolas"/>
          <w:sz w:val="17"/>
        </w:rPr>
        <w:t>PASS       README.txt</w:t>
      </w:r>
    </w:p>
    <w:p>
      <w:pPr>
        <w:spacing w:after="0"/>
        <w:ind w:left="360"/>
      </w:pPr>
      <w:r>
        <w:rPr>
          <w:rFonts w:ascii="Consolas" w:hAnsi="Consolas"/>
          <w:sz w:val="17"/>
        </w:rPr>
        <w:t>PASS       LICENSE.txt</w:t>
      </w:r>
    </w:p>
    <w:p>
      <w:pPr>
        <w:spacing w:after="0"/>
        <w:ind w:left="360"/>
      </w:pPr>
      <w:r>
        <w:rPr>
          <w:rFonts w:ascii="Consolas" w:hAnsi="Consolas"/>
          <w:sz w:val="17"/>
        </w:rPr>
        <w:t>MISSING    assets/cover.png</w:t>
      </w:r>
    </w:p>
    <w:p>
      <w:pPr>
        <w:spacing w:after="0"/>
        <w:ind w:left="360"/>
      </w:pPr>
      <w:r>
        <w:rPr>
          <w:rFonts w:ascii="Consolas" w:hAnsi="Consolas"/>
          <w:sz w:val="17"/>
        </w:rPr>
        <w:t>MISSING    assets/icon.png</w:t>
      </w:r>
    </w:p>
    <w:p>
      <w:pPr>
        <w:spacing w:after="0"/>
        <w:ind w:left="360"/>
      </w:pPr>
      <w:r>
        <w:rPr>
          <w:rFonts w:ascii="Consolas" w:hAnsi="Consolas"/>
          <w:sz w:val="17"/>
        </w:rPr>
        <w:t>MISSING    screenshots/screenshot1.png</w:t>
      </w:r>
    </w:p>
    <w:p>
      <w:pPr>
        <w:spacing w:after="0"/>
        <w:ind w:left="360"/>
      </w:pPr>
      <w:r>
        <w:rPr>
          <w:rFonts w:ascii="Consolas" w:hAnsi="Consolas"/>
          <w:sz w:val="17"/>
        </w:rPr>
        <w:t>MISSING    docs/tutorial.html</w:t>
      </w:r>
    </w:p>
    <w:p>
      <w:pPr>
        <w:spacing w:after="0"/>
        <w:ind w:left="360"/>
      </w:pPr>
      <w:r>
        <w:rPr>
          <w:rFonts w:ascii="Consolas" w:hAnsi="Consolas"/>
          <w:sz w:val="17"/>
        </w:rPr>
        <w:t>MISSING    docs/credits.txt</w:t>
      </w:r>
    </w:p>
    <w:p>
      <w:pPr>
        <w:spacing w:after="0"/>
        <w:ind w:left="360"/>
      </w:pPr>
      <w:r>
        <w:rPr>
          <w:rFonts w:ascii="Consolas" w:hAnsi="Consolas"/>
          <w:sz w:val="17"/>
        </w:rPr>
        <w:t>WARNING    No sound files detected</w:t>
      </w:r>
    </w:p>
    <w:p>
      <w:pPr>
        <w:spacing w:after="0"/>
        <w:ind w:left="360"/>
      </w:pPr>
      <w:r>
        <w:t>MISSING    docs/manual.pdf</w:t>
      </w:r>
    </w:p>
    <w:p>
      <w:pPr>
        <w:spacing w:after="0"/>
        <w:ind w:left="360"/>
      </w:pPr>
      <w:r>
        <w:rPr>
          <w:rFonts w:ascii="Consolas" w:hAnsi="Consolas"/>
          <w:sz w:val="17"/>
        </w:rPr>
        <w:t>WARNING    External font reference detected</w:t>
      </w:r>
    </w:p>
    <w:p>
      <w:pPr>
        <w:spacing w:after="100"/>
      </w:pPr>
      <w:r>
        <w:t>A package with a required item marked MISSING or ERROR cannot be published.</w:t>
      </w:r>
    </w:p>
    <w:p>
      <w:pPr>
        <w:spacing w:after="100"/>
      </w:pPr>
      <w:r>
        <w:t>Warnings may be accepted by an administrator.</w:t>
      </w:r>
    </w:p>
    <w:p>
      <w:pPr>
        <w:pStyle w:val="Heading1"/>
      </w:pPr>
      <w:r>
        <w:t>19. Package Builder Extraction Rules</w:t>
      </w:r>
    </w:p>
    <w:p>
      <w:pPr>
        <w:spacing w:after="100"/>
      </w:pPr>
      <w:r>
        <w:t>When processing a single HTML file, the builder should:</w:t>
      </w:r>
    </w:p>
    <w:p>
      <w:pPr>
        <w:pStyle w:val="Heading1"/>
      </w:pPr>
      <w:r>
        <w:t>1. Preserve the document structure.</w:t>
      </w:r>
    </w:p>
    <w:p>
      <w:pPr>
        <w:pStyle w:val="Heading1"/>
      </w:pPr>
      <w:r>
        <w:t>2. Move all &lt;style&gt; content into css/game.css .</w:t>
      </w:r>
    </w:p>
    <w:p>
      <w:pPr>
        <w:pStyle w:val="Heading1"/>
      </w:pPr>
      <w:r>
        <w:t>3. Replace extracted style blocks with:</w:t>
      </w:r>
    </w:p>
    <w:p>
      <w:pPr>
        <w:spacing w:after="0"/>
        <w:ind w:left="360"/>
      </w:pPr>
      <w:r>
        <w:rPr>
          <w:rFonts w:ascii="Consolas" w:hAnsi="Consolas"/>
          <w:sz w:val="17"/>
        </w:rPr>
        <w:t>&lt;link rel="stylesheet" href="css/game.css"&gt;</w:t>
      </w:r>
    </w:p>
    <w:p>
      <w:pPr>
        <w:pStyle w:val="Heading1"/>
      </w:pPr>
      <w:r>
        <w:t>4. Move inline executable JavaScript into js/game.js .</w:t>
      </w:r>
    </w:p>
    <w:p>
      <w:pPr>
        <w:pStyle w:val="Heading1"/>
      </w:pPr>
      <w:r>
        <w:t>5. Replace extracted script blocks with:</w:t>
      </w:r>
    </w:p>
    <w:p>
      <w:pPr>
        <w:spacing w:after="0"/>
        <w:ind w:left="360"/>
      </w:pPr>
      <w:r>
        <w:rPr>
          <w:rFonts w:ascii="Consolas" w:hAnsi="Consolas"/>
          <w:sz w:val="17"/>
        </w:rPr>
        <w:t>&lt;script src="js/game.js" defer&gt;&lt;/script&gt;</w:t>
      </w:r>
    </w:p>
    <w:p>
      <w:pPr>
        <w:pStyle w:val="Heading1"/>
      </w:pPr>
      <w:r>
        <w:t>6. Preserve JSON data blocks that are not executable JavaScript.</w:t>
      </w:r>
    </w:p>
    <w:p>
      <w:pPr>
        <w:pStyle w:val="Heading1"/>
      </w:pPr>
      <w:r>
        <w:t>7. Copy referenced local files into package folders.</w:t>
      </w:r>
    </w:p>
    <w:p>
      <w:pPr>
        <w:pStyle w:val="Heading1"/>
      </w:pPr>
      <w:r>
        <w:t>8. Update all rewritten paths.</w:t>
      </w:r>
    </w:p>
    <w:p>
      <w:pPr>
        <w:pStyle w:val="Heading1"/>
      </w:pPr>
      <w:r>
        <w:t>9. Report unresolved or remote references.</w:t>
      </w:r>
    </w:p>
    <w:p>
      <w:pPr>
        <w:pStyle w:val="Heading1"/>
      </w:pPr>
      <w:r>
        <w:t>10. Test the generated index.html .</w:t>
      </w:r>
    </w:p>
    <w:p>
      <w:pPr>
        <w:spacing w:after="100"/>
      </w:pPr>
      <w:r>
        <w:t>The builder must not blindly extract scripts with special MIME types such as:</w:t>
      </w:r>
    </w:p>
    <w:p>
      <w:pPr>
        <w:spacing w:after="0"/>
        <w:ind w:left="360"/>
      </w:pPr>
      <w:r>
        <w:rPr>
          <w:rFonts w:ascii="Consolas" w:hAnsi="Consolas"/>
          <w:sz w:val="17"/>
        </w:rPr>
        <w:t>&lt;script type="application/json"&gt;</w:t>
      </w:r>
    </w:p>
    <w:p>
      <w:pPr>
        <w:spacing w:after="0"/>
        <w:ind w:left="360"/>
      </w:pPr>
      <w:r>
        <w:rPr>
          <w:rFonts w:ascii="Consolas" w:hAnsi="Consolas"/>
          <w:sz w:val="17"/>
        </w:rPr>
        <w:t>&lt;script type="application/ld+json"&gt;</w:t>
      </w:r>
    </w:p>
    <w:p>
      <w:pPr>
        <w:pStyle w:val="Heading1"/>
      </w:pPr>
      <w:r>
        <w:t>20. Supported File Types</w:t>
      </w:r>
    </w:p>
    <w:p>
      <w:pPr>
        <w:spacing w:after="100"/>
      </w:pPr>
      <w:r>
        <w:t>Images</w:t>
      </w:r>
    </w:p>
    <w:p>
      <w:pPr>
        <w:spacing w:after="0"/>
        <w:ind w:left="360"/>
      </w:pPr>
      <w:r>
        <w:rPr>
          <w:rFonts w:ascii="Consolas" w:hAnsi="Consolas"/>
          <w:sz w:val="17"/>
        </w:rPr>
        <w:t>.png</w:t>
      </w:r>
    </w:p>
    <w:p>
      <w:pPr>
        <w:spacing w:after="0"/>
        <w:ind w:left="360"/>
      </w:pPr>
      <w:r>
        <w:rPr>
          <w:rFonts w:ascii="Consolas" w:hAnsi="Consolas"/>
          <w:sz w:val="17"/>
        </w:rPr>
        <w:t>.jpg</w:t>
      </w:r>
    </w:p>
    <w:p>
      <w:pPr>
        <w:spacing w:after="0"/>
        <w:ind w:left="360"/>
      </w:pPr>
      <w:r>
        <w:rPr>
          <w:rFonts w:ascii="Consolas" w:hAnsi="Consolas"/>
          <w:sz w:val="17"/>
        </w:rPr>
        <w:t>.jpeg</w:t>
      </w:r>
    </w:p>
    <w:p>
      <w:pPr>
        <w:spacing w:after="0"/>
        <w:ind w:left="360"/>
      </w:pPr>
      <w:r>
        <w:rPr>
          <w:rFonts w:ascii="Consolas" w:hAnsi="Consolas"/>
          <w:sz w:val="17"/>
        </w:rPr>
        <w:t>.gif</w:t>
      </w:r>
    </w:p>
    <w:p>
      <w:pPr>
        <w:spacing w:after="0"/>
        <w:ind w:left="360"/>
      </w:pPr>
      <w:r>
        <w:rPr>
          <w:rFonts w:ascii="Consolas" w:hAnsi="Consolas"/>
          <w:sz w:val="17"/>
        </w:rPr>
        <w:t>.webp</w:t>
      </w:r>
    </w:p>
    <w:p>
      <w:pPr>
        <w:spacing w:after="0"/>
        <w:ind w:left="360"/>
      </w:pPr>
      <w:r>
        <w:rPr>
          <w:rFonts w:ascii="Consolas" w:hAnsi="Consolas"/>
          <w:sz w:val="17"/>
        </w:rPr>
        <w:t>.svg</w:t>
      </w:r>
    </w:p>
    <w:p>
      <w:pPr>
        <w:spacing w:after="100"/>
      </w:pPr>
      <w:r>
        <w:t>Audio</w:t>
      </w:r>
    </w:p>
    <w:p>
      <w:pPr>
        <w:spacing w:after="0"/>
        <w:ind w:left="360"/>
      </w:pPr>
      <w:r>
        <w:rPr>
          <w:rFonts w:ascii="Consolas" w:hAnsi="Consolas"/>
          <w:sz w:val="17"/>
        </w:rPr>
        <w:t>.wav</w:t>
      </w:r>
    </w:p>
    <w:p>
      <w:pPr>
        <w:spacing w:after="0"/>
        <w:ind w:left="360"/>
      </w:pPr>
      <w:r>
        <w:rPr>
          <w:rFonts w:ascii="Consolas" w:hAnsi="Consolas"/>
          <w:sz w:val="17"/>
        </w:rPr>
        <w:t>.mp3</w:t>
      </w:r>
    </w:p>
    <w:p>
      <w:pPr>
        <w:spacing w:after="0"/>
        <w:ind w:left="360"/>
      </w:pPr>
      <w:r>
        <w:rPr>
          <w:rFonts w:ascii="Consolas" w:hAnsi="Consolas"/>
          <w:sz w:val="17"/>
        </w:rPr>
        <w:t>.ogg</w:t>
      </w:r>
    </w:p>
    <w:p>
      <w:pPr>
        <w:spacing w:after="0"/>
        <w:ind w:left="360"/>
      </w:pPr>
      <w:r>
        <w:rPr>
          <w:rFonts w:ascii="Consolas" w:hAnsi="Consolas"/>
          <w:sz w:val="17"/>
        </w:rPr>
        <w:t>.m4a</w:t>
      </w:r>
    </w:p>
    <w:p>
      <w:pPr>
        <w:spacing w:after="100"/>
      </w:pPr>
      <w:r>
        <w:t>Fonts</w:t>
      </w:r>
    </w:p>
    <w:p>
      <w:pPr>
        <w:spacing w:after="0"/>
        <w:ind w:left="360"/>
      </w:pPr>
      <w:r>
        <w:rPr>
          <w:rFonts w:ascii="Consolas" w:hAnsi="Consolas"/>
          <w:sz w:val="17"/>
        </w:rPr>
        <w:t>.woff</w:t>
      </w:r>
    </w:p>
    <w:p>
      <w:pPr>
        <w:spacing w:after="0"/>
        <w:ind w:left="360"/>
      </w:pPr>
      <w:r>
        <w:rPr>
          <w:rFonts w:ascii="Consolas" w:hAnsi="Consolas"/>
          <w:sz w:val="17"/>
        </w:rPr>
        <w:t>.woff2</w:t>
      </w:r>
    </w:p>
    <w:p>
      <w:pPr>
        <w:spacing w:after="0"/>
        <w:ind w:left="360"/>
      </w:pPr>
      <w:r>
        <w:rPr>
          <w:rFonts w:ascii="Consolas" w:hAnsi="Consolas"/>
          <w:sz w:val="17"/>
        </w:rPr>
        <w:t>.ttf</w:t>
      </w:r>
    </w:p>
    <w:p>
      <w:pPr>
        <w:spacing w:after="0"/>
        <w:ind w:left="360"/>
      </w:pPr>
      <w:r>
        <w:rPr>
          <w:rFonts w:ascii="Consolas" w:hAnsi="Consolas"/>
          <w:sz w:val="17"/>
        </w:rPr>
        <w:t>.otf</w:t>
      </w:r>
    </w:p>
    <w:p>
      <w:pPr>
        <w:spacing w:after="100"/>
      </w:pPr>
      <w:r>
        <w:t>Documents</w:t>
      </w:r>
    </w:p>
    <w:p>
      <w:pPr>
        <w:spacing w:after="0"/>
        <w:ind w:left="360"/>
      </w:pPr>
      <w:r>
        <w:rPr>
          <w:rFonts w:ascii="Consolas" w:hAnsi="Consolas"/>
          <w:sz w:val="17"/>
        </w:rPr>
        <w:t>.pdf</w:t>
      </w:r>
    </w:p>
    <w:p>
      <w:pPr>
        <w:spacing w:after="0"/>
        <w:ind w:left="360"/>
      </w:pPr>
      <w:r>
        <w:rPr>
          <w:rFonts w:ascii="Consolas" w:hAnsi="Consolas"/>
          <w:sz w:val="17"/>
        </w:rPr>
        <w:t>.txt</w:t>
      </w:r>
    </w:p>
    <w:p>
      <w:pPr>
        <w:spacing w:after="0"/>
        <w:ind w:left="360"/>
      </w:pPr>
      <w:r>
        <w:rPr>
          <w:rFonts w:ascii="Consolas" w:hAnsi="Consolas"/>
          <w:sz w:val="17"/>
        </w:rPr>
        <w:t>.html</w:t>
      </w:r>
    </w:p>
    <w:p>
      <w:pPr>
        <w:spacing w:after="0"/>
        <w:ind w:left="360"/>
      </w:pPr>
      <w:r>
        <w:rPr>
          <w:rFonts w:ascii="Consolas" w:hAnsi="Consolas"/>
          <w:sz w:val="17"/>
        </w:rPr>
        <w:t>.md</w:t>
      </w:r>
    </w:p>
    <w:p>
      <w:pPr>
        <w:spacing w:after="100"/>
      </w:pPr>
      <w:r>
        <w:t>Game Data</w:t>
      </w:r>
    </w:p>
    <w:p>
      <w:pPr>
        <w:spacing w:after="0"/>
        <w:ind w:left="360"/>
      </w:pPr>
      <w:r>
        <w:rPr>
          <w:rFonts w:ascii="Consolas" w:hAnsi="Consolas"/>
          <w:sz w:val="17"/>
        </w:rPr>
        <w:t>.json</w:t>
      </w:r>
    </w:p>
    <w:p>
      <w:pPr>
        <w:spacing w:after="0"/>
        <w:ind w:left="360"/>
      </w:pPr>
      <w:r>
        <w:rPr>
          <w:rFonts w:ascii="Consolas" w:hAnsi="Consolas"/>
          <w:sz w:val="17"/>
        </w:rPr>
        <w:t>.csv</w:t>
      </w:r>
    </w:p>
    <w:p>
      <w:pPr>
        <w:spacing w:after="0"/>
        <w:ind w:left="360"/>
      </w:pPr>
      <w:r>
        <w:rPr>
          <w:rFonts w:ascii="Consolas" w:hAnsi="Consolas"/>
          <w:sz w:val="17"/>
        </w:rPr>
        <w:t>.xml</w:t>
      </w:r>
    </w:p>
    <w:p>
      <w:pPr>
        <w:spacing w:after="100"/>
      </w:pPr>
      <w:r>
        <w:t>Unsupported executable files should be rejected.</w:t>
      </w:r>
    </w:p>
    <w:p>
      <w:pPr>
        <w:pStyle w:val="Heading1"/>
      </w:pPr>
      <w:r>
        <w:t>21. Prohibited Files</w:t>
      </w:r>
    </w:p>
    <w:p>
      <w:pPr>
        <w:spacing w:after="100"/>
      </w:pPr>
      <w:r>
        <w:t>Packages must not contain:</w:t>
      </w:r>
    </w:p>
    <w:p>
      <w:pPr>
        <w:spacing w:after="0"/>
        <w:ind w:left="360"/>
      </w:pPr>
      <w:r>
        <w:rPr>
          <w:rFonts w:ascii="Consolas" w:hAnsi="Consolas"/>
          <w:sz w:val="17"/>
        </w:rPr>
        <w:t>.php</w:t>
      </w:r>
    </w:p>
    <w:p>
      <w:pPr>
        <w:spacing w:after="0"/>
        <w:ind w:left="360"/>
      </w:pPr>
      <w:r>
        <w:rPr>
          <w:rFonts w:ascii="Consolas" w:hAnsi="Consolas"/>
          <w:sz w:val="17"/>
        </w:rPr>
        <w:t>.phar</w:t>
      </w:r>
    </w:p>
    <w:p>
      <w:pPr>
        <w:spacing w:after="0"/>
        <w:ind w:left="360"/>
      </w:pPr>
      <w:r>
        <w:rPr>
          <w:rFonts w:ascii="Consolas" w:hAnsi="Consolas"/>
          <w:sz w:val="17"/>
        </w:rPr>
        <w:t>.cgi</w:t>
      </w:r>
    </w:p>
    <w:p>
      <w:pPr>
        <w:spacing w:after="0"/>
        <w:ind w:left="360"/>
      </w:pPr>
      <w:r>
        <w:rPr>
          <w:rFonts w:ascii="Consolas" w:hAnsi="Consolas"/>
          <w:sz w:val="17"/>
        </w:rPr>
        <w:t>.pl</w:t>
      </w:r>
    </w:p>
    <w:p>
      <w:pPr>
        <w:spacing w:after="0"/>
        <w:ind w:left="360"/>
      </w:pPr>
      <w:r>
        <w:rPr>
          <w:rFonts w:ascii="Consolas" w:hAnsi="Consolas"/>
          <w:sz w:val="17"/>
        </w:rPr>
        <w:t>.py</w:t>
      </w:r>
    </w:p>
    <w:p>
      <w:pPr>
        <w:spacing w:after="0"/>
        <w:ind w:left="360"/>
      </w:pPr>
      <w:r>
        <w:rPr>
          <w:rFonts w:ascii="Consolas" w:hAnsi="Consolas"/>
          <w:sz w:val="17"/>
        </w:rPr>
        <w:t>.exe</w:t>
      </w:r>
    </w:p>
    <w:p>
      <w:pPr>
        <w:spacing w:after="0"/>
        <w:ind w:left="360"/>
      </w:pPr>
      <w:r>
        <w:rPr>
          <w:rFonts w:ascii="Consolas" w:hAnsi="Consolas"/>
          <w:sz w:val="17"/>
        </w:rPr>
        <w:t>.dll</w:t>
      </w:r>
    </w:p>
    <w:p>
      <w:pPr>
        <w:spacing w:after="0"/>
        <w:ind w:left="360"/>
      </w:pPr>
      <w:r>
        <w:rPr>
          <w:rFonts w:ascii="Consolas" w:hAnsi="Consolas"/>
          <w:sz w:val="17"/>
        </w:rPr>
        <w:t>.bat</w:t>
      </w:r>
    </w:p>
    <w:p>
      <w:pPr>
        <w:spacing w:after="0"/>
        <w:ind w:left="360"/>
      </w:pPr>
      <w:r>
        <w:rPr>
          <w:rFonts w:ascii="Consolas" w:hAnsi="Consolas"/>
          <w:sz w:val="17"/>
        </w:rPr>
        <w:t>.cmd</w:t>
      </w:r>
    </w:p>
    <w:p>
      <w:pPr>
        <w:spacing w:after="0"/>
        <w:ind w:left="360"/>
      </w:pPr>
      <w:r>
        <w:rPr>
          <w:rFonts w:ascii="Consolas" w:hAnsi="Consolas"/>
          <w:sz w:val="17"/>
        </w:rPr>
        <w:t>.sh</w:t>
      </w:r>
    </w:p>
    <w:p>
      <w:pPr>
        <w:spacing w:after="0"/>
        <w:ind w:left="360"/>
      </w:pPr>
      <w:r>
        <w:rPr>
          <w:rFonts w:ascii="Consolas" w:hAnsi="Consolas"/>
          <w:sz w:val="17"/>
        </w:rPr>
        <w:t>.ps1</w:t>
      </w:r>
    </w:p>
    <w:p>
      <w:pPr>
        <w:spacing w:after="0"/>
        <w:ind w:left="360"/>
      </w:pPr>
      <w:r>
        <w:rPr>
          <w:rFonts w:ascii="Consolas" w:hAnsi="Consolas"/>
          <w:sz w:val="17"/>
        </w:rPr>
        <w:t>.htaccess</w:t>
      </w:r>
    </w:p>
    <w:p>
      <w:pPr>
        <w:spacing w:after="0"/>
        <w:ind w:left="360"/>
      </w:pPr>
      <w:r>
        <w:rPr>
          <w:rFonts w:ascii="Consolas" w:hAnsi="Consolas"/>
          <w:sz w:val="17"/>
        </w:rPr>
        <w:t>.env</w:t>
      </w:r>
    </w:p>
    <w:p>
      <w:pPr>
        <w:spacing w:after="0"/>
        <w:ind w:left="360"/>
      </w:pPr>
      <w:r>
        <w:rPr>
          <w:rFonts w:ascii="Consolas" w:hAnsi="Consolas"/>
          <w:sz w:val="17"/>
        </w:rPr>
        <w:t>.sql</w:t>
      </w:r>
    </w:p>
    <w:p>
      <w:pPr>
        <w:spacing w:after="100"/>
      </w:pPr>
      <w:r>
        <w:t>Additional server-executable or configuration files may also be blocked by the portal.</w:t>
      </w:r>
    </w:p>
    <w:p>
      <w:pPr>
        <w:spacing w:after="100"/>
      </w:pPr>
      <w:r>
        <w:t>The package validator must reject:</w:t>
      </w:r>
    </w:p>
    <w:p>
      <w:pPr>
        <w:pStyle w:val="ListBullet"/>
      </w:pPr>
      <w:r>
        <w:t>Directory traversal paths.</w:t>
      </w:r>
    </w:p>
    <w:p>
      <w:pPr>
        <w:pStyle w:val="ListBullet"/>
      </w:pPr>
      <w:r>
        <w:t>Hidden executable files.</w:t>
      </w:r>
    </w:p>
    <w:p>
      <w:pPr>
        <w:pStyle w:val="ListBullet"/>
      </w:pPr>
      <w:r>
        <w:t>Symlinks.</w:t>
      </w:r>
    </w:p>
    <w:p>
      <w:pPr>
        <w:pStyle w:val="ListBullet"/>
      </w:pPr>
      <w:r>
        <w:t>Encrypted archives.</w:t>
      </w:r>
    </w:p>
    <w:p>
      <w:pPr>
        <w:pStyle w:val="ListBullet"/>
      </w:pPr>
      <w:r>
        <w:t>Nested ZIP bombs.</w:t>
      </w:r>
    </w:p>
    <w:p>
      <w:pPr>
        <w:pStyle w:val="ListBullet"/>
      </w:pPr>
      <w:r>
        <w:t>Files with misleading double extensions.</w:t>
      </w:r>
    </w:p>
    <w:p>
      <w:pPr>
        <w:pStyle w:val="ListBullet"/>
      </w:pPr>
      <w:r>
        <w:t>Files exceeding administrator limits.</w:t>
      </w:r>
    </w:p>
    <w:p>
      <w:pPr>
        <w:spacing w:after="100"/>
      </w:pPr>
      <w:r>
        <w:t>Recommended default limits. Administrators may adjust these values; the validator must enforce whichever values are configured:</w:t>
      </w:r>
    </w:p>
    <w:p>
      <w:pPr>
        <w:spacing w:after="0"/>
        <w:ind w:left="360"/>
      </w:pPr>
      <w:r>
        <w:rPr>
          <w:rFonts w:ascii="Consolas" w:hAnsi="Consolas"/>
          <w:sz w:val="17"/>
        </w:rPr>
        <w:t xml:space="preserve">Package ZIP size:            250 MB maximum</w:t>
      </w:r>
    </w:p>
    <w:p>
      <w:pPr>
        <w:spacing w:after="0"/>
        <w:ind w:left="360"/>
      </w:pPr>
      <w:r>
        <w:rPr>
          <w:rFonts w:ascii="Consolas" w:hAnsi="Consolas"/>
          <w:sz w:val="17"/>
        </w:rPr>
        <w:t xml:space="preserve">Uncompressed package size:   500 MB maximum</w:t>
      </w:r>
    </w:p>
    <w:p>
      <w:pPr>
        <w:spacing w:after="0"/>
        <w:ind w:left="360"/>
      </w:pPr>
      <w:r>
        <w:rPr>
          <w:rFonts w:ascii="Consolas" w:hAnsi="Consolas"/>
          <w:sz w:val="17"/>
        </w:rPr>
        <w:t xml:space="preserve">Compression ratio:           10:1 maximum (zip-bomb guard)</w:t>
      </w:r>
    </w:p>
    <w:p>
      <w:pPr>
        <w:spacing w:after="0"/>
        <w:ind w:left="360"/>
      </w:pPr>
      <w:r>
        <w:rPr>
          <w:rFonts w:ascii="Consolas" w:hAnsi="Consolas"/>
          <w:sz w:val="17"/>
        </w:rPr>
        <w:t xml:space="preserve">Files per package:           2,000 maximum</w:t>
      </w:r>
    </w:p>
    <w:p>
      <w:pPr>
        <w:spacing w:after="0"/>
        <w:ind w:left="360"/>
      </w:pPr>
      <w:r>
        <w:rPr>
          <w:rFonts w:ascii="Consolas" w:hAnsi="Consolas"/>
          <w:sz w:val="17"/>
        </w:rPr>
        <w:t xml:space="preserve">Single file size:            50 MB maximum</w:t>
      </w:r>
    </w:p>
    <w:p>
      <w:pPr>
        <w:spacing w:after="0"/>
        <w:ind w:left="360"/>
      </w:pPr>
      <w:r>
        <w:rPr>
          <w:rFonts w:ascii="Consolas" w:hAnsi="Consolas"/>
          <w:sz w:val="17"/>
        </w:rPr>
        <w:t xml:space="preserve">Cover, icon, screenshots:    2 MB per image recommended</w:t>
      </w:r>
    </w:p>
    <w:p>
      <w:pPr>
        <w:spacing w:after="0"/>
        <w:ind w:left="360"/>
      </w:pPr>
      <w:r>
        <w:rPr>
          <w:rFonts w:ascii="Consolas" w:hAnsi="Consolas"/>
          <w:sz w:val="17"/>
        </w:rPr>
        <w:t xml:space="preserve">Banner and loading image:    5 MB per image recommended</w:t>
      </w:r>
    </w:p>
    <w:p>
      <w:pPr>
        <w:pStyle w:val="Heading1"/>
      </w:pPr>
      <w:r>
        <w:t>22. External Dependencies</w:t>
      </w:r>
    </w:p>
    <w:p>
      <w:pPr>
        <w:spacing w:after="100"/>
      </w:pPr>
      <w:r>
        <w:t>External resources should be avoided.</w:t>
      </w:r>
    </w:p>
    <w:p>
      <w:pPr>
        <w:spacing w:after="100"/>
      </w:pPr>
      <w:r>
        <w:t>The validator should detect the following schemes in loadable references within HTML, CSS, and JavaScript files (for example src and href attributes, CSS url() values, and script import or fetch targets). Plain-text URLs in README, credits, license, and other documentation files must not be flagged:</w:t>
      </w:r>
    </w:p>
    <w:p>
      <w:pPr>
        <w:spacing w:after="0"/>
        <w:ind w:left="360"/>
      </w:pPr>
      <w:r>
        <w:rPr>
          <w:rFonts w:ascii="Consolas" w:hAnsi="Consolas"/>
          <w:sz w:val="17"/>
        </w:rPr>
        <w:t>http://</w:t>
      </w:r>
    </w:p>
    <w:p>
      <w:pPr>
        <w:spacing w:after="0"/>
        <w:ind w:left="360"/>
      </w:pPr>
      <w:r>
        <w:rPr>
          <w:rFonts w:ascii="Consolas" w:hAnsi="Consolas"/>
          <w:sz w:val="17"/>
        </w:rPr>
        <w:t>https://</w:t>
      </w:r>
    </w:p>
    <w:p>
      <w:pPr>
        <w:spacing w:after="0"/>
        <w:ind w:left="360"/>
      </w:pPr>
      <w:r>
        <w:rPr>
          <w:rFonts w:ascii="Consolas" w:hAnsi="Consolas"/>
          <w:sz w:val="17"/>
        </w:rPr>
        <w:t>//</w:t>
      </w:r>
    </w:p>
    <w:p>
      <w:pPr>
        <w:spacing w:after="0"/>
        <w:ind w:left="360"/>
      </w:pPr>
      <w:r>
        <w:rPr>
          <w:rFonts w:ascii="Consolas" w:hAnsi="Consolas"/>
          <w:sz w:val="17"/>
        </w:rPr>
        <w:t>data:</w:t>
      </w:r>
    </w:p>
    <w:p>
      <w:pPr>
        <w:spacing w:after="0"/>
        <w:ind w:left="360"/>
      </w:pPr>
      <w:r>
        <w:rPr>
          <w:rFonts w:ascii="Consolas" w:hAnsi="Consolas"/>
          <w:sz w:val="17"/>
        </w:rPr>
        <w:t>blob:</w:t>
      </w:r>
    </w:p>
    <w:p>
      <w:pPr>
        <w:spacing w:after="100"/>
      </w:pPr>
      <w:r>
        <w:t>Remote dependencies must be listed in manifest.json and approved by an administrator. Small embedded data: URIs should be reported as warnings for administrator review rather than as blocking errors.</w:t>
      </w:r>
    </w:p>
    <w:p>
      <w:pPr>
        <w:spacing w:after="100"/>
      </w:pPr>
      <w:r>
        <w:t>Recommended default:</w:t>
      </w:r>
    </w:p>
    <w:p>
      <w:pPr>
        <w:spacing w:after="0"/>
        <w:ind w:left="360"/>
      </w:pPr>
      <w:r>
        <w:rPr>
          <w:rFonts w:ascii="Consolas" w:hAnsi="Consolas"/>
          <w:sz w:val="17"/>
        </w:rPr>
        <w:t>"permissions": {</w:t>
      </w:r>
    </w:p>
    <w:p>
      <w:pPr>
        <w:spacing w:after="0"/>
        <w:ind w:left="360"/>
      </w:pPr>
      <w:r>
        <w:rPr>
          <w:rFonts w:ascii="Consolas" w:hAnsi="Consolas"/>
          <w:sz w:val="17"/>
        </w:rPr>
        <w:t>"internet_access": false</w:t>
      </w:r>
    </w:p>
    <w:p>
      <w:pPr>
        <w:spacing w:after="0"/>
        <w:ind w:left="360"/>
      </w:pPr>
      <w:r>
        <w:rPr>
          <w:rFonts w:ascii="Consolas" w:hAnsi="Consolas"/>
          <w:sz w:val="17"/>
        </w:rPr>
        <w:t>}</w:t>
      </w:r>
    </w:p>
    <w:p>
      <w:pPr>
        <w:spacing w:after="100"/>
      </w:pPr>
      <w:r>
        <w:t>Games that require external APIs, analytics, advertisements, login providers, or remote content must</w:t>
      </w:r>
    </w:p>
    <w:p>
      <w:pPr>
        <w:spacing w:after="100"/>
      </w:pPr>
      <w:r>
        <w:t>undergo additional review.</w:t>
      </w:r>
    </w:p>
    <w:p>
      <w:pPr>
        <w:pStyle w:val="Heading1"/>
      </w:pPr>
      <w:r>
        <w:t>23. Save Data</w:t>
      </w:r>
    </w:p>
    <w:p>
      <w:pPr>
        <w:spacing w:after="100"/>
      </w:pPr>
      <w:r>
        <w:t>Games may use browser local storage when declared in the manifest.</w:t>
      </w:r>
    </w:p>
    <w:p>
      <w:pPr>
        <w:spacing w:after="100"/>
      </w:pPr>
      <w:r>
        <w:t>Example:</w:t>
      </w:r>
    </w:p>
    <w:p>
      <w:pPr>
        <w:spacing w:after="0"/>
        <w:ind w:left="360"/>
      </w:pPr>
      <w:r>
        <w:rPr>
          <w:rFonts w:ascii="Consolas" w:hAnsi="Consolas"/>
          <w:sz w:val="17"/>
        </w:rPr>
        <w:t>"features": {</w:t>
      </w:r>
    </w:p>
    <w:p>
      <w:pPr>
        <w:spacing w:after="0"/>
        <w:ind w:left="360"/>
      </w:pPr>
      <w:r>
        <w:rPr>
          <w:rFonts w:ascii="Consolas" w:hAnsi="Consolas"/>
          <w:sz w:val="17"/>
        </w:rPr>
        <w:t>"local_save": true</w:t>
      </w:r>
    </w:p>
    <w:p>
      <w:pPr>
        <w:spacing w:after="0"/>
        <w:ind w:left="360"/>
      </w:pPr>
      <w:r>
        <w:rPr>
          <w:rFonts w:ascii="Consolas" w:hAnsi="Consolas"/>
          <w:sz w:val="17"/>
        </w:rPr>
        <w:t>},</w:t>
      </w:r>
    </w:p>
    <w:p>
      <w:pPr>
        <w:spacing w:after="0"/>
        <w:ind w:left="360"/>
      </w:pPr>
      <w:r>
        <w:rPr>
          <w:rFonts w:ascii="Consolas" w:hAnsi="Consolas"/>
          <w:sz w:val="17"/>
        </w:rPr>
        <w:t>"permissions": {</w:t>
      </w:r>
    </w:p>
    <w:p>
      <w:pPr>
        <w:spacing w:after="0"/>
        <w:ind w:left="360"/>
      </w:pPr>
      <w:r>
        <w:rPr>
          <w:rFonts w:ascii="Consolas" w:hAnsi="Consolas"/>
          <w:sz w:val="17"/>
        </w:rPr>
        <w:t>"local_storage": true</w:t>
      </w:r>
    </w:p>
    <w:p>
      <w:pPr>
        <w:spacing w:after="0"/>
        <w:ind w:left="360"/>
      </w:pPr>
      <w:r>
        <w:rPr>
          <w:rFonts w:ascii="Consolas" w:hAnsi="Consolas"/>
          <w:sz w:val="17"/>
        </w:rPr>
        <w:t>}</w:t>
      </w:r>
    </w:p>
    <w:p>
      <w:pPr>
        <w:spacing w:after="100"/>
      </w:pPr>
      <w:r>
        <w:t>Storage keys should use the prefix tronsoft_ followed by the game slug with hyphens converted to underscores:</w:t>
      </w:r>
    </w:p>
    <w:p>
      <w:pPr>
        <w:spacing w:after="0"/>
        <w:ind w:left="360"/>
      </w:pPr>
      <w:r>
        <w:rPr>
          <w:rFonts w:ascii="Consolas" w:hAnsi="Consolas"/>
          <w:sz w:val="17"/>
        </w:rPr>
        <w:t>tronsoft_barbarian_prince_save</w:t>
      </w:r>
    </w:p>
    <w:p>
      <w:pPr>
        <w:spacing w:after="100"/>
      </w:pPr>
      <w:r>
        <w:t>Games must not read or overwrite another game's storage.</w:t>
      </w:r>
    </w:p>
    <w:p>
      <w:pPr>
        <w:spacing w:after="100"/>
      </w:pPr>
      <w:r>
        <w:t>Portal-based cloud saves should use the official Tronsoft save API when available.</w:t>
      </w:r>
    </w:p>
    <w:p>
      <w:pPr>
        <w:pStyle w:val="Heading1"/>
      </w:pPr>
      <w:r>
        <w:t>24. Portal Integration</w:t>
      </w:r>
    </w:p>
    <w:p>
      <w:pPr>
        <w:spacing w:after="100"/>
      </w:pPr>
      <w:r>
        <w:t>The portal may provide approved JavaScript hooks for:</w:t>
      </w:r>
    </w:p>
    <w:p>
      <w:pPr>
        <w:pStyle w:val="ListBullet"/>
      </w:pPr>
      <w:r>
        <w:t>Game start.</w:t>
      </w:r>
    </w:p>
    <w:p>
      <w:pPr>
        <w:pStyle w:val="ListBullet"/>
      </w:pPr>
      <w:r>
        <w:t>Game close.</w:t>
      </w:r>
    </w:p>
    <w:p>
      <w:pPr>
        <w:pStyle w:val="ListBullet"/>
      </w:pPr>
      <w:r>
        <w:t>Session tracking.</w:t>
      </w:r>
    </w:p>
    <w:p>
      <w:pPr>
        <w:pStyle w:val="ListBullet"/>
      </w:pPr>
      <w:r>
        <w:t>Play history.</w:t>
      </w:r>
    </w:p>
    <w:p>
      <w:pPr>
        <w:pStyle w:val="ListBullet"/>
      </w:pPr>
      <w:r>
        <w:t>Achievements.</w:t>
      </w:r>
    </w:p>
    <w:p>
      <w:pPr>
        <w:pStyle w:val="ListBullet"/>
      </w:pPr>
      <w:r>
        <w:t>High scores.</w:t>
      </w:r>
    </w:p>
    <w:p>
      <w:pPr>
        <w:pStyle w:val="ListBullet"/>
      </w:pPr>
      <w:r>
        <w:t>Save synchronization.</w:t>
      </w:r>
    </w:p>
    <w:p>
      <w:pPr>
        <w:pStyle w:val="ListBullet"/>
      </w:pPr>
      <w:r>
        <w:t>Subscription validation.</w:t>
      </w:r>
    </w:p>
    <w:p>
      <w:pPr>
        <w:pStyle w:val="ListBullet"/>
      </w:pPr>
      <w:r>
        <w:t>Error reporting.</w:t>
      </w:r>
    </w:p>
    <w:p>
      <w:pPr>
        <w:spacing w:after="100"/>
      </w:pPr>
      <w:r>
        <w:t>Games must continue to run when optional portal hooks are unavailable.</w:t>
      </w:r>
    </w:p>
    <w:p>
      <w:pPr>
        <w:spacing w:after="100"/>
      </w:pPr>
      <w:r>
        <w:t>A game package must not contain account authentication or subscription logic. Access control is handled by</w:t>
      </w:r>
    </w:p>
    <w:p>
      <w:pPr>
        <w:spacing w:after="100"/>
      </w:pPr>
      <w:r>
        <w:t>the Tronsoft Games Portal.</w:t>
      </w:r>
    </w:p>
    <w:p>
      <w:pPr>
        <w:pStyle w:val="Heading1"/>
      </w:pPr>
      <w:r>
        <w:t>25. Publishing Status</w:t>
      </w:r>
    </w:p>
    <w:p>
      <w:pPr>
        <w:spacing w:after="100"/>
      </w:pPr>
      <w:r>
        <w:t>Packages may use the following states:</w:t>
      </w:r>
    </w:p>
    <w:p>
      <w:pPr>
        <w:spacing w:after="0"/>
        <w:ind w:left="360"/>
      </w:pPr>
      <w:r>
        <w:rPr>
          <w:rFonts w:ascii="Consolas" w:hAnsi="Consolas"/>
          <w:sz w:val="17"/>
        </w:rPr>
        <w:t>Draft</w:t>
      </w:r>
    </w:p>
    <w:p>
      <w:pPr>
        <w:spacing w:after="0"/>
        <w:ind w:left="360"/>
      </w:pPr>
      <w:r>
        <w:rPr>
          <w:rFonts w:ascii="Consolas" w:hAnsi="Consolas"/>
          <w:sz w:val="17"/>
        </w:rPr>
        <w:t>Validation Failed</w:t>
      </w:r>
    </w:p>
    <w:p>
      <w:pPr>
        <w:spacing w:after="0"/>
        <w:ind w:left="360"/>
      </w:pPr>
      <w:r>
        <w:rPr>
          <w:rFonts w:ascii="Consolas" w:hAnsi="Consolas"/>
          <w:sz w:val="17"/>
        </w:rPr>
        <w:t>Ready for Review</w:t>
      </w:r>
    </w:p>
    <w:p>
      <w:pPr>
        <w:spacing w:after="0"/>
        <w:ind w:left="360"/>
      </w:pPr>
      <w:r>
        <w:rPr>
          <w:rFonts w:ascii="Consolas" w:hAnsi="Consolas"/>
          <w:sz w:val="17"/>
        </w:rPr>
        <w:t>Approved</w:t>
      </w:r>
    </w:p>
    <w:p>
      <w:pPr>
        <w:spacing w:after="0"/>
        <w:ind w:left="360"/>
      </w:pPr>
      <w:r>
        <w:rPr>
          <w:rFonts w:ascii="Consolas" w:hAnsi="Consolas"/>
          <w:sz w:val="17"/>
        </w:rPr>
        <w:t>Published</w:t>
      </w:r>
    </w:p>
    <w:p>
      <w:pPr>
        <w:spacing w:after="0"/>
        <w:ind w:left="360"/>
      </w:pPr>
      <w:r>
        <w:rPr>
          <w:rFonts w:ascii="Consolas" w:hAnsi="Consolas"/>
          <w:sz w:val="17"/>
        </w:rPr>
        <w:t>Hidden</w:t>
      </w:r>
    </w:p>
    <w:p>
      <w:pPr>
        <w:spacing w:after="0"/>
        <w:ind w:left="360"/>
      </w:pPr>
      <w:r>
        <w:rPr>
          <w:rFonts w:ascii="Consolas" w:hAnsi="Consolas"/>
          <w:sz w:val="17"/>
        </w:rPr>
        <w:t>Archived</w:t>
      </w:r>
    </w:p>
    <w:p>
      <w:pPr>
        <w:spacing w:after="0"/>
        <w:ind w:left="360"/>
      </w:pPr>
      <w:r>
        <w:rPr>
          <w:rFonts w:ascii="Consolas" w:hAnsi="Consolas"/>
          <w:sz w:val="17"/>
        </w:rPr>
        <w:t>Rejected</w:t>
      </w:r>
    </w:p>
    <w:p>
      <w:pPr>
        <w:spacing w:after="100"/>
      </w:pPr>
      <w:r>
        <w:t>Recommended workflow:</w:t>
      </w:r>
    </w:p>
    <w:p>
      <w:pPr>
        <w:spacing w:after="0"/>
        <w:ind w:left="360"/>
      </w:pPr>
      <w:r>
        <w:rPr>
          <w:rFonts w:ascii="Consolas" w:hAnsi="Consolas"/>
          <w:sz w:val="17"/>
        </w:rPr>
        <w:t>Draft</w:t>
      </w:r>
    </w:p>
    <w:p>
      <w:pPr>
        <w:spacing w:after="0"/>
        <w:ind w:left="360"/>
      </w:pPr>
      <w:r>
        <w:rPr>
          <w:rFonts w:ascii="Consolas" w:hAnsi="Consolas"/>
          <w:sz w:val="17"/>
        </w:rPr>
        <w:t>↓</w:t>
      </w:r>
    </w:p>
    <w:p>
      <w:pPr>
        <w:spacing w:after="0"/>
        <w:ind w:left="360"/>
      </w:pPr>
      <w:r>
        <w:rPr>
          <w:rFonts w:ascii="Consolas" w:hAnsi="Consolas"/>
          <w:sz w:val="17"/>
        </w:rPr>
        <w:t>Validation</w:t>
      </w:r>
    </w:p>
    <w:p>
      <w:pPr>
        <w:spacing w:after="0"/>
        <w:ind w:left="360"/>
      </w:pPr>
      <w:r>
        <w:rPr>
          <w:rFonts w:ascii="Consolas" w:hAnsi="Consolas"/>
          <w:sz w:val="17"/>
        </w:rPr>
        <w:t>↓</w:t>
      </w:r>
    </w:p>
    <w:p>
      <w:pPr>
        <w:spacing w:after="0"/>
        <w:ind w:left="360"/>
      </w:pPr>
      <w:r>
        <w:rPr>
          <w:rFonts w:ascii="Consolas" w:hAnsi="Consolas"/>
          <w:sz w:val="17"/>
        </w:rPr>
        <w:t>Ready for Review</w:t>
      </w:r>
    </w:p>
    <w:p>
      <w:pPr>
        <w:spacing w:after="0"/>
        <w:ind w:left="360"/>
      </w:pPr>
      <w:r>
        <w:rPr>
          <w:rFonts w:ascii="Consolas" w:hAnsi="Consolas"/>
          <w:sz w:val="17"/>
        </w:rPr>
        <w:t>↓</w:t>
      </w:r>
    </w:p>
    <w:p>
      <w:pPr>
        <w:spacing w:after="0"/>
        <w:ind w:left="360"/>
      </w:pPr>
      <w:r>
        <w:rPr>
          <w:rFonts w:ascii="Consolas" w:hAnsi="Consolas"/>
          <w:sz w:val="17"/>
        </w:rPr>
        <w:t>Approved</w:t>
      </w:r>
    </w:p>
    <w:p>
      <w:pPr>
        <w:spacing w:after="0"/>
        <w:ind w:left="360"/>
      </w:pPr>
      <w:r>
        <w:rPr>
          <w:rFonts w:ascii="Consolas" w:hAnsi="Consolas"/>
          <w:sz w:val="17"/>
        </w:rPr>
        <w:t>↓</w:t>
      </w:r>
    </w:p>
    <w:p>
      <w:pPr>
        <w:spacing w:after="0"/>
        <w:ind w:left="360"/>
      </w:pPr>
      <w:r>
        <w:rPr>
          <w:rFonts w:ascii="Consolas" w:hAnsi="Consolas"/>
          <w:sz w:val="17"/>
        </w:rPr>
        <w:t>Published</w:t>
      </w:r>
    </w:p>
    <w:p>
      <w:pPr>
        <w:spacing w:after="100"/>
      </w:pPr>
      <w:r>
        <w:t>Previous versions should be archived rather than overwritten.</w:t>
      </w:r>
    </w:p>
    <w:p>
      <w:pPr>
        <w:pStyle w:val="Heading1"/>
      </w:pPr>
      <w:r>
        <w:t>26. Version Updates</w:t>
      </w:r>
    </w:p>
    <w:p>
      <w:pPr>
        <w:spacing w:after="100"/>
      </w:pPr>
      <w:r>
        <w:t>When uploading a new package:</w:t>
      </w:r>
    </w:p>
    <w:p>
      <w:pPr>
        <w:pStyle w:val="ListBullet"/>
      </w:pPr>
      <w:r>
        <w:t>The game id and slug must remain unchanged.</w:t>
      </w:r>
    </w:p>
    <w:p>
      <w:pPr>
        <w:pStyle w:val="ListBullet"/>
      </w:pPr>
      <w:r>
        <w:t>The version number must increase.</w:t>
      </w:r>
    </w:p>
    <w:p>
      <w:pPr>
        <w:pStyle w:val="ListBullet"/>
      </w:pPr>
      <w:r>
        <w:t>New patch notes must be supplied.</w:t>
      </w:r>
    </w:p>
    <w:p>
      <w:pPr>
        <w:pStyle w:val="ListBullet"/>
      </w:pPr>
      <w:r>
        <w:t>The changelog must preserve previous entries.</w:t>
      </w:r>
    </w:p>
    <w:p>
      <w:pPr>
        <w:pStyle w:val="ListBullet"/>
      </w:pPr>
      <w:r>
        <w:t>Existing player data should remain compatible when possible.</w:t>
      </w:r>
    </w:p>
    <w:p>
      <w:pPr>
        <w:pStyle w:val="ListBullet"/>
      </w:pPr>
      <w:r>
        <w:t>Breaking save changes must be documented.</w:t>
      </w:r>
    </w:p>
    <w:p>
      <w:pPr>
        <w:pStyle w:val="ListBullet"/>
      </w:pPr>
      <w:r>
        <w:t>The previous package should remain available to administrators for rollback.</w:t>
      </w:r>
    </w:p>
    <w:p>
      <w:pPr>
        <w:spacing w:after="100"/>
      </w:pPr>
      <w:r>
        <w:t>Example upgrade:</w:t>
      </w:r>
    </w:p>
    <w:p>
      <w:pPr>
        <w:spacing w:after="0"/>
        <w:ind w:left="360"/>
      </w:pPr>
      <w:r>
        <w:rPr>
          <w:rFonts w:ascii="Consolas" w:hAnsi="Consolas"/>
          <w:sz w:val="17"/>
        </w:rPr>
        <w:t>barbarian-prince-v1.0.0.zip</w:t>
      </w:r>
    </w:p>
    <w:p>
      <w:pPr>
        <w:spacing w:after="0"/>
        <w:ind w:left="360"/>
      </w:pPr>
      <w:r>
        <w:rPr>
          <w:rFonts w:ascii="Consolas" w:hAnsi="Consolas"/>
          <w:sz w:val="17"/>
        </w:rPr>
        <w:t>barbarian-prince-v1.0.1.zip</w:t>
      </w:r>
    </w:p>
    <w:p>
      <w:pPr>
        <w:spacing w:after="0"/>
        <w:ind w:left="360"/>
      </w:pPr>
      <w:r>
        <w:rPr>
          <w:rFonts w:ascii="Consolas" w:hAnsi="Consolas"/>
          <w:sz w:val="17"/>
        </w:rPr>
        <w:t>barbarian-prince-v1.1.0.zip</w:t>
      </w:r>
    </w:p>
    <w:p>
      <w:pPr>
        <w:spacing w:after="0"/>
        <w:ind w:left="360"/>
      </w:pPr>
      <w:r>
        <w:rPr>
          <w:rFonts w:ascii="Consolas" w:hAnsi="Consolas"/>
          <w:sz w:val="17"/>
        </w:rPr>
        <w:t>barbarian-prince-v2.0.0.zip</w:t>
      </w:r>
    </w:p>
    <w:p>
      <w:pPr>
        <w:pStyle w:val="Heading1"/>
      </w:pPr>
      <w:r>
        <w:t>27. Publication Checklist</w:t>
      </w:r>
    </w:p>
    <w:p>
      <w:pPr>
        <w:spacing w:after="100"/>
      </w:pPr>
      <w:r>
        <w:t>Before publication, the portal must verify:</w:t>
      </w:r>
    </w:p>
    <w:p>
      <w:pPr>
        <w:spacing w:after="0"/>
        <w:ind w:left="360"/>
      </w:pPr>
      <w:r>
        <w:rPr>
          <w:rFonts w:ascii="Consolas" w:hAnsi="Consolas"/>
          <w:sz w:val="17"/>
        </w:rPr>
        <w:t>[ ] ZIP opens successfully</w:t>
      </w:r>
    </w:p>
    <w:p>
      <w:pPr>
        <w:spacing w:after="0"/>
        <w:ind w:left="360"/>
      </w:pPr>
      <w:r>
        <w:rPr>
          <w:rFonts w:ascii="Consolas" w:hAnsi="Consolas"/>
          <w:sz w:val="17"/>
        </w:rPr>
        <w:t>[ ] manifest.json is valid</w:t>
      </w:r>
    </w:p>
    <w:p>
      <w:pPr>
        <w:spacing w:after="0"/>
        <w:ind w:left="360"/>
      </w:pPr>
      <w:r>
        <w:rPr>
          <w:rFonts w:ascii="Consolas" w:hAnsi="Consolas"/>
          <w:sz w:val="17"/>
        </w:rPr>
        <w:t>[ ] Package name matches manifest</w:t>
      </w:r>
    </w:p>
    <w:p>
      <w:pPr>
        <w:spacing w:after="0"/>
        <w:ind w:left="360"/>
      </w:pPr>
      <w:r>
        <w:rPr>
          <w:rFonts w:ascii="Consolas" w:hAnsi="Consolas"/>
          <w:sz w:val="17"/>
        </w:rPr>
        <w:t>[ ] Version number is valid</w:t>
      </w:r>
    </w:p>
    <w:p>
      <w:pPr>
        <w:spacing w:after="0"/>
        <w:ind w:left="360"/>
      </w:pPr>
      <w:r>
        <w:rPr>
          <w:rFonts w:ascii="Consolas" w:hAnsi="Consolas"/>
          <w:sz w:val="17"/>
        </w:rPr>
        <w:t>[ ] index.html exists</w:t>
      </w:r>
    </w:p>
    <w:p>
      <w:pPr>
        <w:spacing w:after="0"/>
        <w:ind w:left="360"/>
      </w:pPr>
      <w:r>
        <w:rPr>
          <w:rFonts w:ascii="Consolas" w:hAnsi="Consolas"/>
          <w:sz w:val="17"/>
        </w:rPr>
        <w:t>[ ] Game launches successfully</w:t>
      </w:r>
    </w:p>
    <w:p>
      <w:pPr>
        <w:spacing w:after="0"/>
        <w:ind w:left="360"/>
      </w:pPr>
      <w:r>
        <w:rPr>
          <w:rFonts w:ascii="Consolas" w:hAnsi="Consolas"/>
          <w:sz w:val="17"/>
        </w:rPr>
        <w:t>[ ] CSS loads successfully</w:t>
      </w:r>
    </w:p>
    <w:p>
      <w:pPr>
        <w:spacing w:after="0"/>
        <w:ind w:left="360"/>
      </w:pPr>
      <w:r>
        <w:rPr>
          <w:rFonts w:ascii="Consolas" w:hAnsi="Consolas"/>
          <w:sz w:val="17"/>
        </w:rPr>
        <w:t>[ ] JavaScript loads successfully</w:t>
      </w:r>
    </w:p>
    <w:p>
      <w:pPr>
        <w:spacing w:after="0"/>
        <w:ind w:left="360"/>
      </w:pPr>
      <w:r>
        <w:rPr>
          <w:rFonts w:ascii="Consolas" w:hAnsi="Consolas"/>
          <w:sz w:val="17"/>
        </w:rPr>
        <w:t>[ ] Required images exist</w:t>
      </w:r>
    </w:p>
    <w:p>
      <w:pPr>
        <w:spacing w:after="0"/>
        <w:ind w:left="360"/>
      </w:pPr>
      <w:r>
        <w:rPr>
          <w:rFonts w:ascii="Consolas" w:hAnsi="Consolas"/>
          <w:sz w:val="17"/>
        </w:rPr>
        <w:t>[ ] At least one screenshot exists</w:t>
      </w:r>
    </w:p>
    <w:p>
      <w:pPr>
        <w:spacing w:after="0"/>
        <w:ind w:left="360"/>
      </w:pPr>
      <w:r>
        <w:rPr>
          <w:rFonts w:ascii="Consolas" w:hAnsi="Consolas"/>
          <w:sz w:val="17"/>
        </w:rPr>
        <w:t>[ ] Description exists</w:t>
      </w:r>
    </w:p>
    <w:p>
      <w:pPr>
        <w:spacing w:after="0"/>
        <w:ind w:left="360"/>
      </w:pPr>
      <w:r>
        <w:rPr>
          <w:rFonts w:ascii="Consolas" w:hAnsi="Consolas"/>
          <w:sz w:val="17"/>
        </w:rPr>
        <w:t>[ ] Tutorial exists</w:t>
      </w:r>
    </w:p>
    <w:p>
      <w:pPr>
        <w:spacing w:after="0"/>
        <w:ind w:left="360"/>
      </w:pPr>
      <w:r>
        <w:rPr>
          <w:rFonts w:ascii="Consolas" w:hAnsi="Consolas"/>
          <w:sz w:val="17"/>
        </w:rPr>
        <w:t>[ ] Credits exist</w:t>
      </w:r>
    </w:p>
    <w:p>
      <w:pPr>
        <w:spacing w:after="0"/>
        <w:ind w:left="360"/>
      </w:pPr>
      <w:r>
        <w:rPr>
          <w:rFonts w:ascii="Consolas" w:hAnsi="Consolas"/>
          <w:sz w:val="17"/>
        </w:rPr>
        <w:t>[ ] License exists</w:t>
      </w:r>
    </w:p>
    <w:p>
      <w:pPr>
        <w:spacing w:after="0"/>
        <w:ind w:left="360"/>
      </w:pPr>
      <w:r>
        <w:rPr>
          <w:rFonts w:ascii="Consolas" w:hAnsi="Consolas"/>
          <w:sz w:val="17"/>
        </w:rPr>
        <w:t>[ ] Patch notes exist</w:t>
      </w:r>
    </w:p>
    <w:p>
      <w:pPr>
        <w:spacing w:after="0"/>
        <w:ind w:left="360"/>
      </w:pPr>
      <w:r>
        <w:rPr>
          <w:rFonts w:ascii="Consolas" w:hAnsi="Consolas"/>
          <w:sz w:val="17"/>
        </w:rPr>
        <w:t>[ ] Changelog exists</w:t>
      </w:r>
    </w:p>
    <w:p>
      <w:pPr>
        <w:spacing w:after="0"/>
        <w:ind w:left="360"/>
      </w:pPr>
      <w:r>
        <w:rPr>
          <w:rFonts w:ascii="Consolas" w:hAnsi="Consolas"/>
          <w:sz w:val="17"/>
        </w:rPr>
        <w:t>[ ] No prohibited files exist</w:t>
      </w:r>
    </w:p>
    <w:p>
      <w:pPr>
        <w:spacing w:after="0"/>
        <w:ind w:left="360"/>
      </w:pPr>
      <w:r>
        <w:rPr>
          <w:rFonts w:ascii="Consolas" w:hAnsi="Consolas"/>
          <w:sz w:val="17"/>
        </w:rPr>
        <w:t>[ ] No missing local dependencies exist</w:t>
      </w:r>
    </w:p>
    <w:p>
      <w:pPr>
        <w:spacing w:after="0"/>
        <w:ind w:left="360"/>
      </w:pPr>
      <w:r>
        <w:rPr>
          <w:rFonts w:ascii="Consolas" w:hAnsi="Consolas"/>
          <w:sz w:val="17"/>
        </w:rPr>
        <w:t>[ ] No unsafe remote dependencies exist</w:t>
      </w:r>
    </w:p>
    <w:p>
      <w:pPr>
        <w:spacing w:after="0"/>
        <w:ind w:left="360"/>
      </w:pPr>
      <w:r>
        <w:rPr>
          <w:rFonts w:ascii="Consolas" w:hAnsi="Consolas"/>
          <w:sz w:val="17"/>
        </w:rPr>
        <w:t>[ ] Game works in the preview player</w:t>
      </w:r>
    </w:p>
    <w:p>
      <w:pPr>
        <w:spacing w:after="0"/>
        <w:ind w:left="360"/>
      </w:pPr>
      <w:r>
        <w:rPr>
          <w:rFonts w:ascii="Consolas" w:hAnsi="Consolas"/>
          <w:sz w:val="17"/>
        </w:rPr>
        <w:t>[ ] Administrator approval is recorded</w:t>
      </w:r>
    </w:p>
    <w:p>
      <w:pPr>
        <w:pStyle w:val="Heading1"/>
      </w:pPr>
      <w:r>
        <w:t>28. Recommended Administrator Features</w:t>
      </w:r>
    </w:p>
    <w:p>
      <w:pPr>
        <w:spacing w:after="100"/>
      </w:pPr>
      <w:r>
        <w:t>The Tronsoft administrator interface should provide:</w:t>
      </w:r>
    </w:p>
    <w:p>
      <w:pPr>
        <w:pStyle w:val="ListBullet"/>
      </w:pPr>
      <w:r>
        <w:t>Drag-and-drop package upload.</w:t>
      </w:r>
    </w:p>
    <w:p>
      <w:pPr>
        <w:pStyle w:val="ListBullet"/>
      </w:pPr>
      <w:r>
        <w:t>Single HTML conversion.</w:t>
      </w:r>
    </w:p>
    <w:p>
      <w:pPr>
        <w:pStyle w:val="ListBullet"/>
      </w:pPr>
      <w:r>
        <w:t>Support ZIP upload.</w:t>
      </w:r>
    </w:p>
    <w:p>
      <w:pPr>
        <w:pStyle w:val="ListBullet"/>
      </w:pPr>
      <w:r>
        <w:t>Automatic code extraction.</w:t>
      </w:r>
    </w:p>
    <w:p>
      <w:pPr>
        <w:pStyle w:val="ListBullet"/>
      </w:pPr>
      <w:r>
        <w:t>Asset detection.</w:t>
      </w:r>
    </w:p>
    <w:p>
      <w:pPr>
        <w:pStyle w:val="ListBullet"/>
      </w:pPr>
      <w:r>
        <w:t>Missing-items report.</w:t>
      </w:r>
    </w:p>
    <w:p>
      <w:pPr>
        <w:pStyle w:val="ListBullet"/>
      </w:pPr>
      <w:r>
        <w:t>Manifest editor.</w:t>
      </w:r>
    </w:p>
    <w:p>
      <w:pPr>
        <w:pStyle w:val="ListBullet"/>
      </w:pPr>
      <w:r>
        <w:t>Description editor.</w:t>
      </w:r>
    </w:p>
    <w:p>
      <w:pPr>
        <w:pStyle w:val="ListBullet"/>
      </w:pPr>
      <w:r>
        <w:t>Tutorial editor.</w:t>
      </w:r>
    </w:p>
    <w:p>
      <w:pPr>
        <w:pStyle w:val="ListBullet"/>
      </w:pPr>
      <w:r>
        <w:t>License editor.</w:t>
      </w:r>
    </w:p>
    <w:p>
      <w:pPr>
        <w:pStyle w:val="ListBullet"/>
      </w:pPr>
      <w:r>
        <w:t>Screenshot uploader.</w:t>
      </w:r>
    </w:p>
    <w:p>
      <w:pPr>
        <w:pStyle w:val="ListBullet"/>
      </w:pPr>
      <w:r>
        <w:t>Cover and banner uploader.</w:t>
      </w:r>
    </w:p>
    <w:p>
      <w:pPr>
        <w:pStyle w:val="ListBullet"/>
      </w:pPr>
      <w:r>
        <w:t>Live game preview.</w:t>
      </w:r>
    </w:p>
    <w:p>
      <w:pPr>
        <w:pStyle w:val="ListBullet"/>
      </w:pPr>
      <w:r>
        <w:t>Package validation.</w:t>
      </w:r>
    </w:p>
    <w:p>
      <w:pPr>
        <w:pStyle w:val="ListBullet"/>
      </w:pPr>
      <w:r>
        <w:t>ZIP generation.</w:t>
      </w:r>
    </w:p>
    <w:p>
      <w:pPr>
        <w:pStyle w:val="ListBullet"/>
      </w:pPr>
      <w:r>
        <w:t>Publish and unpublish controls.</w:t>
      </w:r>
    </w:p>
    <w:p>
      <w:pPr>
        <w:pStyle w:val="ListBullet"/>
      </w:pPr>
      <w:r>
        <w:t>Version history.</w:t>
      </w:r>
    </w:p>
    <w:p>
      <w:pPr>
        <w:pStyle w:val="ListBullet"/>
      </w:pPr>
      <w:r>
        <w:t>Rollback.</w:t>
      </w:r>
    </w:p>
    <w:p>
      <w:pPr>
        <w:pStyle w:val="ListBullet"/>
      </w:pPr>
      <w:r>
        <w:t>Patch notes editor.</w:t>
      </w:r>
    </w:p>
    <w:p>
      <w:pPr>
        <w:pStyle w:val="ListBullet"/>
      </w:pPr>
      <w:r>
        <w:t>Archive management.</w:t>
      </w:r>
    </w:p>
    <w:p>
      <w:pPr>
        <w:pStyle w:val="ListBullet"/>
      </w:pPr>
      <w:r>
        <w:t>Error log.</w:t>
      </w:r>
    </w:p>
    <w:p>
      <w:pPr>
        <w:pStyle w:val="ListBullet"/>
      </w:pPr>
      <w:r>
        <w:t>Security scan.</w:t>
      </w:r>
    </w:p>
    <w:p>
      <w:pPr>
        <w:pStyle w:val="ListBullet"/>
      </w:pPr>
      <w:r>
        <w:t>Automatic news article creation after successful game installation.</w:t>
      </w:r>
    </w:p>
    <w:p>
      <w:pPr>
        <w:pStyle w:val="ListBullet"/>
      </w:pPr>
      <w:r>
        <w:t>News article preview, editing, publication status, and rollback controls.</w:t>
      </w:r>
    </w:p>
    <w:p>
      <w:pPr>
        <w:pStyle w:val="ListBullet"/>
      </w:pPr>
      <w:r>
        <w:t>Installation-to-news audit logging that records the game version and linked article.</w:t>
      </w:r>
    </w:p>
    <w:p>
      <w:pPr>
        <w:pStyle w:val="Heading1"/>
      </w:pPr>
      <w:r>
        <w:t>29. Minimum Publishable Package</w:t>
      </w:r>
    </w:p>
    <w:p>
      <w:pPr>
        <w:spacing w:after="100"/>
      </w:pPr>
      <w:r>
        <w:t>The minimum acceptable publication package is:</w:t>
      </w:r>
    </w:p>
    <w:p>
      <w:pPr>
        <w:spacing w:after="0"/>
        <w:ind w:left="360"/>
      </w:pPr>
      <w:r>
        <w:rPr>
          <w:rFonts w:ascii="Consolas" w:hAnsi="Consolas"/>
          <w:sz w:val="17"/>
        </w:rPr>
        <w:t>game-v1.0.0.zip</w:t>
      </w:r>
    </w:p>
    <w:p>
      <w:pPr>
        <w:spacing w:after="0"/>
        <w:ind w:left="360"/>
      </w:pPr>
      <w:r>
        <w:rPr>
          <w:rFonts w:ascii="Consolas" w:hAnsi="Consolas"/>
          <w:sz w:val="17"/>
        </w:rPr>
        <w:t>│</w:t>
      </w:r>
    </w:p>
    <w:p>
      <w:pPr>
        <w:spacing w:after="0"/>
        <w:ind w:left="360"/>
      </w:pPr>
      <w:r>
        <w:rPr>
          <w:rFonts w:ascii="Consolas" w:hAnsi="Consolas"/>
          <w:sz w:val="17"/>
        </w:rPr>
        <w:t>├── manifest.json</w:t>
      </w:r>
    </w:p>
    <w:p>
      <w:pPr>
        <w:spacing w:after="0"/>
        <w:ind w:left="360"/>
      </w:pPr>
      <w:r>
        <w:rPr>
          <w:rFonts w:ascii="Consolas" w:hAnsi="Consolas"/>
          <w:sz w:val="17"/>
        </w:rPr>
        <w:t>├── index.html</w:t>
      </w:r>
    </w:p>
    <w:p>
      <w:pPr>
        <w:spacing w:after="0"/>
        <w:ind w:left="360"/>
      </w:pPr>
      <w:r>
        <w:rPr>
          <w:rFonts w:ascii="Consolas" w:hAnsi="Consolas"/>
          <w:sz w:val="17"/>
        </w:rPr>
        <w:t>├── LICENSE.txt</w:t>
      </w:r>
    </w:p>
    <w:p>
      <w:pPr>
        <w:spacing w:after="0"/>
        <w:ind w:left="360"/>
      </w:pPr>
      <w:r>
        <w:rPr>
          <w:rFonts w:ascii="Consolas" w:hAnsi="Consolas"/>
          <w:sz w:val="17"/>
        </w:rPr>
        <w:t>├── README.txt</w:t>
      </w:r>
    </w:p>
    <w:p>
      <w:pPr>
        <w:spacing w:after="0"/>
        <w:ind w:left="360"/>
      </w:pPr>
      <w:r>
        <w:rPr>
          <w:rFonts w:ascii="Consolas" w:hAnsi="Consolas"/>
          <w:sz w:val="17"/>
        </w:rPr>
        <w:t>│</w:t>
      </w:r>
    </w:p>
    <w:p>
      <w:pPr>
        <w:spacing w:after="0"/>
        <w:ind w:left="360"/>
      </w:pPr>
      <w:r>
        <w:rPr>
          <w:rFonts w:ascii="Consolas" w:hAnsi="Consolas"/>
          <w:sz w:val="17"/>
        </w:rPr>
        <w:t>├── assets/</w:t>
      </w:r>
    </w:p>
    <w:p>
      <w:pPr>
        <w:spacing w:after="0"/>
        <w:ind w:left="360"/>
      </w:pPr>
      <w:r>
        <w:rPr>
          <w:rFonts w:ascii="Consolas" w:hAnsi="Consolas"/>
          <w:sz w:val="17"/>
        </w:rPr>
        <w:t>│    ├── cover.png</w:t>
      </w:r>
    </w:p>
    <w:p>
      <w:pPr>
        <w:spacing w:after="0"/>
        <w:ind w:left="360"/>
      </w:pPr>
      <w:r>
        <w:rPr>
          <w:rFonts w:ascii="Consolas" w:hAnsi="Consolas"/>
          <w:sz w:val="17"/>
        </w:rPr>
        <w:t>│    └── icon.png</w:t>
      </w:r>
    </w:p>
    <w:p>
      <w:pPr>
        <w:spacing w:after="0"/>
        <w:ind w:left="360"/>
      </w:pPr>
      <w:r>
        <w:rPr>
          <w:rFonts w:ascii="Consolas" w:hAnsi="Consolas"/>
          <w:sz w:val="17"/>
        </w:rPr>
        <w:t>│</w:t>
      </w:r>
    </w:p>
    <w:p>
      <w:pPr>
        <w:spacing w:after="0"/>
        <w:ind w:left="360"/>
      </w:pPr>
      <w:r>
        <w:rPr>
          <w:rFonts w:ascii="Consolas" w:hAnsi="Consolas"/>
          <w:sz w:val="17"/>
        </w:rPr>
        <w:t>├── screenshots/</w:t>
      </w:r>
    </w:p>
    <w:p>
      <w:pPr>
        <w:spacing w:after="0"/>
        <w:ind w:left="360"/>
      </w:pPr>
      <w:r>
        <w:rPr>
          <w:rFonts w:ascii="Consolas" w:hAnsi="Consolas"/>
          <w:sz w:val="17"/>
        </w:rPr>
        <w:t>│    └── screenshot1.png</w:t>
      </w:r>
    </w:p>
    <w:p>
      <w:pPr>
        <w:spacing w:after="0"/>
        <w:ind w:left="360"/>
      </w:pPr>
      <w:r>
        <w:rPr>
          <w:rFonts w:ascii="Consolas" w:hAnsi="Consolas"/>
          <w:sz w:val="17"/>
        </w:rPr>
        <w:t>│</w:t>
      </w:r>
    </w:p>
    <w:p>
      <w:pPr>
        <w:spacing w:after="0"/>
        <w:ind w:left="360"/>
      </w:pPr>
      <w:r>
        <w:rPr>
          <w:rFonts w:ascii="Consolas" w:hAnsi="Consolas"/>
          <w:sz w:val="17"/>
        </w:rPr>
        <w:t>├── css/</w:t>
      </w:r>
    </w:p>
    <w:p>
      <w:pPr>
        <w:spacing w:after="0"/>
        <w:ind w:left="360"/>
      </w:pPr>
      <w:r>
        <w:rPr>
          <w:rFonts w:ascii="Consolas" w:hAnsi="Consolas"/>
          <w:sz w:val="17"/>
        </w:rPr>
        <w:t>│    └── game.css</w:t>
      </w:r>
    </w:p>
    <w:p>
      <w:pPr>
        <w:spacing w:after="0"/>
        <w:ind w:left="360"/>
      </w:pPr>
      <w:r>
        <w:rPr>
          <w:rFonts w:ascii="Consolas" w:hAnsi="Consolas"/>
          <w:sz w:val="17"/>
        </w:rPr>
        <w:t>│</w:t>
      </w:r>
    </w:p>
    <w:p>
      <w:pPr>
        <w:spacing w:after="0"/>
        <w:ind w:left="360"/>
      </w:pPr>
      <w:r>
        <w:rPr>
          <w:rFonts w:ascii="Consolas" w:hAnsi="Consolas"/>
          <w:sz w:val="17"/>
        </w:rPr>
        <w:t>├── js/</w:t>
      </w:r>
    </w:p>
    <w:p>
      <w:pPr>
        <w:spacing w:after="0"/>
        <w:ind w:left="360"/>
      </w:pPr>
      <w:r>
        <w:rPr>
          <w:rFonts w:ascii="Consolas" w:hAnsi="Consolas"/>
          <w:sz w:val="17"/>
        </w:rPr>
        <w:t>│    └── game.js</w:t>
      </w:r>
    </w:p>
    <w:p>
      <w:pPr>
        <w:spacing w:after="0"/>
        <w:ind w:left="360"/>
      </w:pPr>
      <w:r>
        <w:rPr>
          <w:rFonts w:ascii="Consolas" w:hAnsi="Consolas"/>
          <w:sz w:val="17"/>
        </w:rPr>
        <w:t>│</w:t>
      </w:r>
    </w:p>
    <w:p>
      <w:pPr>
        <w:spacing w:after="0"/>
        <w:ind w:left="360"/>
      </w:pPr>
      <w:r>
        <w:rPr>
          <w:rFonts w:ascii="Consolas" w:hAnsi="Consolas"/>
          <w:sz w:val="17"/>
        </w:rPr>
        <w:t>├── docs/</w:t>
      </w:r>
    </w:p>
    <w:p>
      <w:pPr>
        <w:spacing w:after="0"/>
        <w:ind w:left="360"/>
      </w:pPr>
      <w:r>
        <w:rPr>
          <w:rFonts w:ascii="Consolas" w:hAnsi="Consolas"/>
          <w:sz w:val="17"/>
        </w:rPr>
        <w:t>│    ├── description.txt</w:t>
      </w:r>
    </w:p>
    <w:p>
      <w:pPr>
        <w:spacing w:after="0"/>
        <w:ind w:left="360"/>
      </w:pPr>
      <w:r>
        <w:rPr>
          <w:rFonts w:ascii="Consolas" w:hAnsi="Consolas"/>
          <w:sz w:val="17"/>
        </w:rPr>
        <w:t>│    ├── tutorial.html</w:t>
      </w:r>
    </w:p>
    <w:p>
      <w:pPr>
        <w:spacing w:after="0"/>
        <w:ind w:left="360"/>
      </w:pPr>
      <w:r>
        <w:rPr>
          <w:rFonts w:ascii="Consolas" w:hAnsi="Consolas"/>
          <w:sz w:val="17"/>
        </w:rPr>
        <w:t>│    ├── credits.txt</w:t>
      </w:r>
    </w:p>
    <w:p>
      <w:pPr>
        <w:spacing w:after="0"/>
        <w:ind w:left="360"/>
      </w:pPr>
      <w:r>
        <w:rPr>
          <w:rFonts w:ascii="Consolas" w:hAnsi="Consolas"/>
          <w:sz w:val="17"/>
        </w:rPr>
        <w:t>│    └── manual.pdf</w:t>
      </w:r>
    </w:p>
    <w:p>
      <w:pPr>
        <w:spacing w:after="0"/>
        <w:ind w:left="360"/>
      </w:pPr>
      <w:r>
        <w:rPr>
          <w:rFonts w:ascii="Consolas" w:hAnsi="Consolas"/>
          <w:sz w:val="17"/>
        </w:rPr>
        <w:t>│</w:t>
      </w:r>
    </w:p>
    <w:p>
      <w:pPr>
        <w:spacing w:after="0"/>
        <w:ind w:left="360"/>
      </w:pPr>
      <w:r>
        <w:rPr>
          <w:rFonts w:ascii="Consolas" w:hAnsi="Consolas"/>
          <w:sz w:val="17"/>
        </w:rPr>
        <w:t>└── patches/</w:t>
      </w:r>
    </w:p>
    <w:p>
      <w:pPr>
        <w:spacing w:after="0"/>
        <w:ind w:left="360"/>
      </w:pPr>
      <w:r>
        <w:rPr>
          <w:rFonts w:ascii="Consolas" w:hAnsi="Consolas"/>
          <w:sz w:val="17"/>
        </w:rPr>
        <w:t>├── patch_v1.0.0.txt</w:t>
      </w:r>
    </w:p>
    <w:p>
      <w:pPr>
        <w:spacing w:after="0"/>
        <w:ind w:left="360"/>
      </w:pPr>
      <w:r>
        <w:rPr>
          <w:rFonts w:ascii="Consolas" w:hAnsi="Consolas"/>
          <w:sz w:val="17"/>
        </w:rPr>
        <w:t>└── changelog.txt</w:t>
      </w:r>
    </w:p>
    <w:p>
      <w:pPr>
        <w:pStyle w:val="Heading1"/>
      </w:pPr>
      <w:r>
        <w:t>30. Compliance</w:t>
      </w:r>
    </w:p>
    <w:p>
      <w:pPr>
        <w:spacing w:after="100"/>
      </w:pPr>
      <w:r>
        <w:t>A package is compliant when:</w:t>
      </w:r>
    </w:p>
    <w:p>
      <w:pPr>
        <w:pStyle w:val="ListBullet"/>
      </w:pPr>
      <w:r>
        <w:t>All required files are present.</w:t>
      </w:r>
    </w:p>
    <w:p>
      <w:pPr>
        <w:pStyle w:val="ListBullet"/>
      </w:pPr>
      <w:r>
        <w:t>The manifest passes validation.</w:t>
      </w:r>
    </w:p>
    <w:p>
      <w:pPr>
        <w:pStyle w:val="ListBullet"/>
      </w:pPr>
      <w:r>
        <w:t>The game launches without missing dependencies.</w:t>
      </w:r>
    </w:p>
    <w:p>
      <w:pPr>
        <w:pStyle w:val="ListBullet"/>
      </w:pPr>
      <w:r>
        <w:t>No prohibited files are present.</w:t>
      </w:r>
    </w:p>
    <w:p>
      <w:pPr>
        <w:pStyle w:val="ListBullet"/>
      </w:pPr>
      <w:r>
        <w:t>The package passes the security scan.</w:t>
      </w:r>
    </w:p>
    <w:p>
      <w:pPr>
        <w:pStyle w:val="ListBullet"/>
      </w:pPr>
      <w:r>
        <w:t>Required documentation is complete.</w:t>
      </w:r>
    </w:p>
    <w:p>
      <w:pPr>
        <w:pStyle w:val="ListBullet"/>
      </w:pPr>
      <w:r>
        <w:t>Required artwork and screenshots are present.</w:t>
      </w:r>
    </w:p>
    <w:p>
      <w:pPr>
        <w:pStyle w:val="ListBullet"/>
      </w:pPr>
      <w:r>
        <w:t>The package is approved by an administrator.</w:t>
      </w:r>
    </w:p>
    <w:p>
      <w:pPr>
        <w:spacing w:after="100"/>
      </w:pPr>
      <w:r>
        <w:t>Only compliant packages may be published to the public Tronsoft Games library.</w:t>
      </w:r>
    </w:p>
    <w:p/>
    <w:p/>
    <w:p/>
    <w:p>
      <w:pPr>
        <w:pStyle w:val="Heading1"/>
      </w:pPr>
      <w:r>
        <w:t>31. Automatic Game Installation News</w:t>
      </w:r>
    </w:p>
    <w:p>
      <w:r>
        <w:t>When a game package is installed successfully, the Tronsoft Games Portal must automatically create a website news item announcing the installation. The news item is part of the installation transaction and must be linked to the installed game and version.</w:t>
      </w:r>
    </w:p>
    <w:p>
      <w:pPr>
        <w:pStyle w:val="Heading2"/>
      </w:pPr>
      <w:r>
        <w:t>31.1 Trigger</w:t>
      </w:r>
    </w:p>
    <w:p>
      <w:pPr>
        <w:pStyle w:val="ListBullet"/>
      </w:pPr>
      <w:r>
        <w:t>Create the news item only after package extraction, manifest validation, database installation, and game registration complete successfully.</w:t>
      </w:r>
    </w:p>
    <w:p>
      <w:pPr>
        <w:pStyle w:val="ListBullet"/>
      </w:pPr>
      <w:r>
        <w:t>Do not create a public news item when validation or installation fails.</w:t>
      </w:r>
    </w:p>
    <w:p>
      <w:pPr>
        <w:pStyle w:val="ListBullet"/>
      </w:pPr>
      <w:r>
        <w:t>Installing a draft or hidden game may create a draft news item, but it must not be publicly visible until the game is published.</w:t>
      </w:r>
    </w:p>
    <w:p>
      <w:pPr>
        <w:pStyle w:val="ListBullet"/>
      </w:pPr>
      <w:r>
        <w:t>Updating an existing game to a newer version must create a release or update news item unless an administrator disables the announcement or the package manifest sets "create_on_install" to false in the news object.</w:t>
      </w:r>
    </w:p>
    <w:p>
      <w:pPr>
        <w:pStyle w:val="Heading2"/>
      </w:pPr>
      <w:r>
        <w:t>31.2 Required News Content</w:t>
      </w:r>
    </w:p>
    <w:p>
      <w:pPr>
        <w:pStyle w:val="ListBullet"/>
      </w:pPr>
      <w:r>
        <w:t>Title containing the game title and an installation or release announcement.</w:t>
      </w:r>
    </w:p>
    <w:p>
      <w:pPr>
        <w:pStyle w:val="ListBullet"/>
      </w:pPr>
      <w:r>
        <w:t>Game title, slug, installed version, release date, and publisher.</w:t>
      </w:r>
    </w:p>
    <w:p>
      <w:pPr>
        <w:pStyle w:val="ListBullet"/>
      </w:pPr>
      <w:r>
        <w:t>Short description from manifest.json.</w:t>
      </w:r>
    </w:p>
    <w:p>
      <w:pPr>
        <w:pStyle w:val="ListBullet"/>
      </w:pPr>
      <w:r>
        <w:t>Cover or banner image when available.</w:t>
      </w:r>
    </w:p>
    <w:p>
      <w:pPr>
        <w:pStyle w:val="ListBullet"/>
      </w:pPr>
      <w:r>
        <w:t>Link to the public game details page.</w:t>
      </w:r>
    </w:p>
    <w:p>
      <w:pPr>
        <w:pStyle w:val="ListBullet"/>
      </w:pPr>
      <w:r>
        <w:t>Changelog or patch-note summary from manifest.json or the package patch files.</w:t>
      </w:r>
    </w:p>
    <w:p>
      <w:pPr>
        <w:pStyle w:val="ListBullet"/>
      </w:pPr>
      <w:r>
        <w:t>Publication timestamp and the administrator or process that performed the installation.</w:t>
      </w:r>
    </w:p>
    <w:p>
      <w:pPr>
        <w:pStyle w:val="Heading2"/>
      </w:pPr>
      <w:r>
        <w:t>31.3 Default Article Template</w:t>
      </w:r>
    </w:p>
    <w:p>
      <w:r>
        <w:rPr>
          <w:rFonts w:ascii="Courier New" w:hAnsi="Courier New"/>
          <w:sz w:val="18"/>
        </w:rPr>
        <w:t>{game_title} is now available on Tronsoft Games.</w:t>
        <w:br/>
        <w:br/>
        <w:t>Version: {version}</w:t>
        <w:br/>
        <w:t>Released: {release_date}</w:t>
        <w:br/>
        <w:br/>
        <w:t>{short_description}</w:t>
        <w:br/>
        <w:br/>
        <w:t>What is included in this release:</w:t>
        <w:br/>
        <w:t>{patch_notes_or_changelog}</w:t>
        <w:br/>
        <w:br/>
        <w:t>Play or learn more: {game_url}</w:t>
      </w:r>
    </w:p>
    <w:p>
      <w:pPr>
        <w:pStyle w:val="Heading2"/>
      </w:pPr>
      <w:r>
        <w:t>31.4 Optional Manifest News Object</w:t>
      </w:r>
    </w:p>
    <w:p>
      <w:r>
        <w:t>A package may customize the generated announcement by including a news object in manifest.json:</w:t>
      </w:r>
    </w:p>
    <w:p>
      <w:r>
        <w:rPr>
          <w:rFonts w:ascii="Courier New" w:hAnsi="Courier New"/>
          <w:sz w:val="18"/>
        </w:rPr>
        <w:t>"news": {</w:t>
        <w:br/>
        <w:t xml:space="preserve">  "create_on_install": true,</w:t>
        <w:br/>
        <w:t xml:space="preserve">  "status": "published",</w:t>
        <w:br/>
        <w:t xml:space="preserve">  "title": "{title} is now available",</w:t>
        <w:br/>
        <w:t xml:space="preserve">  "category": "Game Releases",</w:t>
        <w:br/>
        <w:t xml:space="preserve">  "summary": "A new game has been added to Tronsoft Games.",</w:t>
        <w:br/>
        <w:t xml:space="preserve">  "featured_image": "assets/banner.jpg"</w:t>
        <w:br/>
        <w:t>}</w:t>
      </w:r>
    </w:p>
    <w:p>
      <w:pPr>
        <w:pStyle w:val="ListBullet"/>
      </w:pPr>
      <w:r>
        <w:t>create_on_install defaults to true when the news object is omitted. Supported fields are create_on_install, status, title, category, summary, featured, and featured_image; unknown fields must be ignored.</w:t>
      </w:r>
    </w:p>
    <w:p>
      <w:pPr>
        <w:pStyle w:val="ListBullet"/>
      </w:pPr>
      <w:r>
        <w:t>status may be draft, scheduled, or published. The portal must not publish the article before the game itself is publicly available.</w:t>
      </w:r>
    </w:p>
    <w:p>
      <w:pPr>
        <w:pStyle w:val="ListBullet"/>
      </w:pPr>
      <w:r>
        <w:t>Manifest-provided news text must be sanitized before storage and display.</w:t>
      </w:r>
    </w:p>
    <w:p>
      <w:pPr>
        <w:pStyle w:val="ListBullet"/>
      </w:pPr>
      <w:r>
        <w:t>An administrator may edit the generated article before or after publication.</w:t>
      </w:r>
    </w:p>
    <w:p>
      <w:pPr>
        <w:pStyle w:val="Heading2"/>
      </w:pPr>
      <w:r>
        <w:t>31.5 Transaction and Failure Handling</w:t>
      </w:r>
    </w:p>
    <w:p>
      <w:pPr>
        <w:pStyle w:val="ListBullet"/>
      </w:pPr>
      <w:r>
        <w:t>The game installation must not be reported as failed solely because automatic news creation fails after the game is safely installed.</w:t>
      </w:r>
    </w:p>
    <w:p>
      <w:pPr>
        <w:pStyle w:val="ListBullet"/>
      </w:pPr>
      <w:r>
        <w:t>A news-creation failure must produce a visible administrator warning and an error-log entry.</w:t>
      </w:r>
    </w:p>
    <w:p>
      <w:pPr>
        <w:pStyle w:val="ListBullet"/>
      </w:pPr>
      <w:r>
        <w:t>The portal must provide a Retry News Creation action that does not reinstall the game.</w:t>
      </w:r>
    </w:p>
    <w:p>
      <w:pPr>
        <w:pStyle w:val="ListBullet"/>
      </w:pPr>
      <w:r>
        <w:t>Duplicate retries must update or reuse the existing article rather than create repeated announcements.</w:t>
      </w:r>
    </w:p>
    <w:p>
      <w:pPr>
        <w:pStyle w:val="ListBullet"/>
      </w:pPr>
      <w:r>
        <w:t>Uninstalling or rolling back a game must not silently delete its news history. The article may be archived, updated, or marked as withdrawn.</w:t>
      </w:r>
    </w:p>
    <w:p>
      <w:pPr>
        <w:pStyle w:val="Heading2"/>
      </w:pPr>
      <w:r>
        <w:t>31.6 Validation and Audit Requirements</w:t>
      </w:r>
    </w:p>
    <w:p>
      <w:pPr>
        <w:pStyle w:val="ListBullet"/>
      </w:pPr>
      <w:r>
        <w:t>Confirm that a game record and public URL exist before publishing the news item.</w:t>
      </w:r>
    </w:p>
    <w:p>
      <w:pPr>
        <w:pStyle w:val="ListBullet"/>
      </w:pPr>
      <w:r>
        <w:t>Record the game ID, slug, version, news article ID, article status, and creation time.</w:t>
      </w:r>
    </w:p>
    <w:p>
      <w:pPr>
        <w:pStyle w:val="ListBullet"/>
      </w:pPr>
      <w:r>
        <w:t>Prevent duplicate published announcements for the same game version unless an administrator approves one.</w:t>
      </w:r>
    </w:p>
    <w:p>
      <w:pPr>
        <w:pStyle w:val="ListBullet"/>
      </w:pPr>
      <w:r>
        <w:t>Escape HTML and reject executable markup supplied through manifest news fields.</w:t>
      </w:r>
    </w:p>
    <w:p>
      <w:pPr>
        <w:pStyle w:val="ListBullet"/>
      </w:pPr>
      <w:r>
        <w:t>Display the news-creation result in the installation completion report.</w:t>
      </w:r>
    </w:p>
    <w:p>
      <w:r>
        <w:br w:type="page"/>
      </w:r>
    </w:p>
    <w:p>
      <w:pPr>
        <w:pStyle w:val="Heading1"/>
      </w:pPr>
      <w:r>
        <w:t>32. Version 1.4 Package Builder Requirements</w:t>
      </w:r>
    </w:p>
    <w:p>
      <w:pPr/>
      <w:r>
        <w:t>The Tronsoft Package Builder must support both new single-file games and existing project archives. It must create a standards-compliant package without requiring developers to manually reorganize routine files.</w:t>
      </w:r>
    </w:p>
    <w:p>
      <w:pPr>
        <w:pStyle w:val="Heading2"/>
      </w:pPr>
      <w:r>
        <w:t>32.1 Supported Inputs</w:t>
      </w:r>
    </w:p>
    <w:p>
      <w:pPr>
        <w:pStyle w:val="ListBullet"/>
      </w:pPr>
      <w:r>
        <w:t>A single HTML game file.</w:t>
      </w:r>
    </w:p>
    <w:p>
      <w:pPr>
        <w:pStyle w:val="ListBullet"/>
      </w:pPr>
      <w:r>
        <w:t>An existing Tronsoft game package.</w:t>
      </w:r>
    </w:p>
    <w:p>
      <w:pPr>
        <w:pStyle w:val="ListBullet"/>
      </w:pPr>
      <w:r>
        <w:t>A ZIP containing an HTML game and support assets.</w:t>
      </w:r>
    </w:p>
    <w:p>
      <w:pPr>
        <w:pStyle w:val="ListBullet"/>
      </w:pPr>
      <w:r>
        <w:t>A project ZIP containing folders for CSS, JavaScript, images, audio, fonts, video, data, and documents.</w:t>
      </w:r>
    </w:p>
    <w:p>
      <w:pPr>
        <w:pStyle w:val="Heading2"/>
      </w:pPr>
      <w:r>
        <w:t>32.2 Automatic Detection and Extraction</w:t>
      </w:r>
    </w:p>
    <w:p>
      <w:pPr>
        <w:pStyle w:val="ListBullet"/>
      </w:pPr>
      <w:r>
        <w:t>Detect inline and linked CSS, JavaScript, images, audio, fonts, video, PDFs, JSON, CSV, XML, and approved JavaScript libraries.</w:t>
      </w:r>
    </w:p>
    <w:p>
      <w:pPr>
        <w:pStyle w:val="ListBullet"/>
      </w:pPr>
      <w:r>
        <w:t>Move inline CSS to css/game.css and inline executable JavaScript to js/game.js.</w:t>
      </w:r>
    </w:p>
    <w:p>
      <w:pPr>
        <w:pStyle w:val="ListBullet"/>
      </w:pPr>
      <w:r>
        <w:t>Preserve non-executable JSON and structured-data script blocks.</w:t>
      </w:r>
    </w:p>
    <w:p>
      <w:pPr>
        <w:pStyle w:val="ListBullet"/>
      </w:pPr>
      <w:r>
        <w:t>Place discovered files in the correct package folders and rewrite all relative references.</w:t>
      </w:r>
    </w:p>
    <w:p>
      <w:pPr>
        <w:pStyle w:val="ListBullet"/>
      </w:pPr>
      <w:r>
        <w:t>Report remote, missing, unreadable, duplicate, and prohibited dependencies.</w:t>
      </w:r>
    </w:p>
    <w:p>
      <w:pPr>
        <w:pStyle w:val="ListBullet"/>
      </w:pPr>
      <w:r>
        <w:t>Generate required manifest, documentation, release, and news metadata when it is absent.</w:t>
      </w:r>
    </w:p>
    <w:p>
      <w:pPr>
        <w:pStyle w:val="Heading2"/>
      </w:pPr>
      <w:r>
        <w:t>32.3 Preview and Output</w:t>
      </w:r>
    </w:p>
    <w:p>
      <w:pPr>
        <w:pStyle w:val="ListBullet"/>
      </w:pPr>
      <w:r>
        <w:t>Provide a sandboxed game preview before publication.</w:t>
      </w:r>
    </w:p>
    <w:p>
      <w:pPr>
        <w:pStyle w:val="ListBullet"/>
      </w:pPr>
      <w:r>
        <w:t>Display a PASS, WARNING, MISSING, or ERROR result for each requirement.</w:t>
      </w:r>
    </w:p>
    <w:p>
      <w:pPr>
        <w:pStyle w:val="ListBullet"/>
      </w:pPr>
      <w:r>
        <w:t>Create the final ZIP only after required validation succeeds.</w:t>
      </w:r>
    </w:p>
    <w:p>
      <w:pPr>
        <w:pStyle w:val="ListBullet"/>
      </w:pPr>
      <w:r>
        <w:t>Permit saving an incomplete package as a draft, but do not permit public publication while required items are missing.</w:t>
      </w:r>
    </w:p>
    <w:p>
      <w:pPr>
        <w:pStyle w:val="Heading1"/>
      </w:pPr>
      <w:r>
        <w:t>33. Version 1.4 Validation Requirements</w:t>
      </w:r>
    </w:p>
    <w:p>
      <w:pPr/>
      <w:r>
        <w:t>In addition to earlier validation requirements, the Version 1.4 validator must verify:</w:t>
      </w:r>
    </w:p>
    <w:p>
      <w:pPr>
        <w:pStyle w:val="ListBullet"/>
      </w:pPr>
      <w:r>
        <w:t>The manifest schema_version is 1.4 or a supported compatible version.</w:t>
      </w:r>
    </w:p>
    <w:p>
      <w:pPr>
        <w:pStyle w:val="ListBullet"/>
      </w:pPr>
      <w:r>
        <w:t>The manifest contains a manual path and the referenced manual exists and is readable.</w:t>
      </w:r>
    </w:p>
    <w:p>
      <w:pPr>
        <w:pStyle w:val="ListBullet"/>
      </w:pPr>
      <w:r>
        <w:t>The manifest contains non-empty patch_notes and changelog text; file paths alone are not sufficient.</w:t>
      </w:r>
    </w:p>
    <w:p>
      <w:pPr>
        <w:pStyle w:val="ListBullet"/>
      </w:pPr>
      <w:r>
        <w:t>Required news metadata can be resolved from the manifest or portal defaults.</w:t>
      </w:r>
    </w:p>
    <w:p>
      <w:pPr>
        <w:pStyle w:val="ListBullet"/>
      </w:pPr>
      <w:r>
        <w:t>Referenced images, audio, video, fonts, documents, and data files exist and use supported formats.</w:t>
      </w:r>
    </w:p>
    <w:p>
      <w:pPr>
        <w:pStyle w:val="ListBullet"/>
      </w:pPr>
      <w:r>
        <w:t>The entry HTML loads its CSS and JavaScript without missing local dependencies.</w:t>
      </w:r>
    </w:p>
    <w:p>
      <w:pPr>
        <w:pStyle w:val="ListBullet"/>
      </w:pPr>
      <w:r>
        <w:t>No prohibited executable, configuration, traversal, symlink, encrypted, or archive-bomb content exists.</w:t>
      </w:r>
    </w:p>
    <w:p>
      <w:pPr>
        <w:pStyle w:val="ListBullet"/>
      </w:pPr>
      <w:r>
        <w:t>The package can be launched successfully in the preview player.</w:t>
      </w:r>
    </w:p>
    <w:p>
      <w:pPr>
        <w:pStyle w:val="ListBullet"/>
      </w:pPr>
      <w:r>
        <w:t>The ZIP root directly contains manifest.json and index.html and is not wrapped in an unexpected parent folder.</w:t>
      </w:r>
    </w:p>
    <w:p>
      <w:pPr>
        <w:pStyle w:val="Heading1"/>
      </w:pPr>
      <w:r>
        <w:t>34. Version 1.4 Installation and Publishing Workflow</w:t>
      </w:r>
    </w:p>
    <w:p>
      <w:pPr/>
      <w:r>
        <w:t>The portal must use the following controlled workflow:</w:t>
      </w:r>
    </w:p>
    <w:p>
      <w:pPr/>
      <w:r>
        <w:t>Upload package</w:t>
      </w:r>
    </w:p>
    <w:p>
      <w:pPr/>
      <w:r>
        <w:t>│</w:t>
      </w:r>
    </w:p>
    <w:p>
      <w:pPr/>
      <w:r>
        <w:t>▼</w:t>
      </w:r>
    </w:p>
    <w:p>
      <w:pPr/>
      <w:r>
        <w:t>Validate archive and manifest</w:t>
      </w:r>
    </w:p>
    <w:p>
      <w:pPr/>
      <w:r>
        <w:t>│</w:t>
      </w:r>
    </w:p>
    <w:p>
      <w:pPr/>
      <w:r>
        <w:t>▼</w:t>
      </w:r>
    </w:p>
    <w:p>
      <w:pPr/>
      <w:r>
        <w:t>Extract to a temporary staging area</w:t>
      </w:r>
    </w:p>
    <w:p>
      <w:pPr/>
      <w:r>
        <w:t>│</w:t>
      </w:r>
    </w:p>
    <w:p>
      <w:pPr/>
      <w:r>
        <w:t>▼</w:t>
      </w:r>
    </w:p>
    <w:p>
      <w:pPr/>
      <w:r>
        <w:t>Scan prohibited and unresolved dependencies</w:t>
      </w:r>
    </w:p>
    <w:p>
      <w:pPr/>
      <w:r>
        <w:t>│</w:t>
      </w:r>
    </w:p>
    <w:p>
      <w:pPr/>
      <w:r>
        <w:t>▼</w:t>
      </w:r>
    </w:p>
    <w:p>
      <w:pPr/>
      <w:r>
        <w:t>Preview and launch test</w:t>
      </w:r>
    </w:p>
    <w:p>
      <w:pPr/>
      <w:r>
        <w:t>│</w:t>
      </w:r>
    </w:p>
    <w:p>
      <w:pPr/>
      <w:r>
        <w:t>▼</w:t>
      </w:r>
    </w:p>
    <w:p>
      <w:pPr/>
      <w:r>
        <w:t>Install or update game files</w:t>
      </w:r>
    </w:p>
    <w:p>
      <w:pPr/>
      <w:r>
        <w:t>│</w:t>
      </w:r>
    </w:p>
    <w:p>
      <w:pPr/>
      <w:r>
        <w:t>▼</w:t>
      </w:r>
    </w:p>
    <w:p>
      <w:pPr/>
      <w:r>
        <w:t>Create or update the game database record</w:t>
      </w:r>
    </w:p>
    <w:p>
      <w:pPr/>
      <w:r>
        <w:t>│</w:t>
      </w:r>
    </w:p>
    <w:p>
      <w:pPr/>
      <w:r>
        <w:t>▼</w:t>
      </w:r>
    </w:p>
    <w:p>
      <w:pPr/>
      <w:r>
        <w:t>Create version history and rollback archive</w:t>
      </w:r>
    </w:p>
    <w:p>
      <w:pPr/>
      <w:r>
        <w:t>│</w:t>
      </w:r>
    </w:p>
    <w:p>
      <w:pPr/>
      <w:r>
        <w:t>▼</w:t>
      </w:r>
    </w:p>
    <w:p>
      <w:pPr/>
      <w:r>
        <w:t>Create patch-note and download records</w:t>
      </w:r>
    </w:p>
    <w:p>
      <w:pPr/>
      <w:r>
        <w:t>│</w:t>
      </w:r>
    </w:p>
    <w:p>
      <w:pPr/>
      <w:r>
        <w:t>▼</w:t>
      </w:r>
    </w:p>
    <w:p>
      <w:pPr/>
      <w:r>
        <w:t>Generate the website news article</w:t>
      </w:r>
    </w:p>
    <w:p>
      <w:pPr/>
      <w:r>
        <w:t>│</w:t>
      </w:r>
    </w:p>
    <w:p>
      <w:pPr/>
      <w:r>
        <w:t>▼</w:t>
      </w:r>
    </w:p>
    <w:p>
      <w:pPr/>
      <w:r>
        <w:t>Publish the game and eligible news article</w:t>
      </w:r>
    </w:p>
    <w:p>
      <w:pPr/>
      <w:r>
        <w:t>│</w:t>
      </w:r>
    </w:p>
    <w:p>
      <w:pPr/>
      <w:r>
        <w:t>▼</w:t>
      </w:r>
    </w:p>
    <w:p>
      <w:pPr/>
      <w:r>
        <w:t>Refresh library, search index, RSS, SEO metadata, thumbnails, and caches</w:t>
      </w:r>
    </w:p>
    <w:p>
      <w:pPr/>
      <w:r>
        <w:t>│</w:t>
      </w:r>
    </w:p>
    <w:p>
      <w:pPr/>
      <w:r>
        <w:t>▼</w:t>
      </w:r>
    </w:p>
    <w:p>
      <w:pPr/>
      <w:r>
        <w:t>Display the installation report</w:t>
      </w:r>
    </w:p>
    <w:p>
      <w:pPr/>
      <w:r>
        <w:t>The portal must not publicly announce a game before the game itself is available. A draft or hidden game may have a draft news article prepared in advance.</w:t>
      </w:r>
    </w:p>
    <w:p>
      <w:pPr>
        <w:pStyle w:val="Heading1"/>
      </w:pPr>
      <w:r>
        <w:t>35. Post-Installation Portal Automation</w:t>
      </w:r>
    </w:p>
    <w:p>
      <w:pPr/>
      <w:r>
        <w:t>After a successful installation, the portal must perform the following actions where the related feature is enabled:</w:t>
      </w:r>
    </w:p>
    <w:p>
      <w:pPr>
        <w:pStyle w:val="ListBullet"/>
      </w:pPr>
      <w:r>
        <w:t>Create or update the game record.</w:t>
      </w:r>
    </w:p>
    <w:p>
      <w:pPr>
        <w:pStyle w:val="ListBullet"/>
      </w:pPr>
      <w:r>
        <w:t>Create a linked news article.</w:t>
      </w:r>
    </w:p>
    <w:p>
      <w:pPr>
        <w:pStyle w:val="ListBullet"/>
      </w:pPr>
      <w:r>
        <w:t>Create the download and installed-version records.</w:t>
      </w:r>
    </w:p>
    <w:p>
      <w:pPr>
        <w:pStyle w:val="ListBullet"/>
      </w:pPr>
      <w:r>
        <w:t>Store the patch notes and changelog.</w:t>
      </w:r>
    </w:p>
    <w:p>
      <w:pPr>
        <w:pStyle w:val="ListBullet"/>
      </w:pPr>
      <w:r>
        <w:t>Create an administrator activity-log entry.</w:t>
      </w:r>
    </w:p>
    <w:p>
      <w:pPr>
        <w:pStyle w:val="ListBullet"/>
      </w:pPr>
      <w:r>
        <w:t>Update the search index and game library.</w:t>
      </w:r>
    </w:p>
    <w:p>
      <w:pPr>
        <w:pStyle w:val="ListBullet"/>
      </w:pPr>
      <w:r>
        <w:t>Generate or refresh SEO metadata, canonical URLs, thumbnails, and featured images.</w:t>
      </w:r>
    </w:p>
    <w:p>
      <w:pPr>
        <w:pStyle w:val="ListBullet"/>
      </w:pPr>
      <w:r>
        <w:t>Update RSS or other release feeds.</w:t>
      </w:r>
    </w:p>
    <w:p>
      <w:pPr>
        <w:pStyle w:val="ListBullet"/>
      </w:pPr>
      <w:r>
        <w:t>Clear affected application and page caches.</w:t>
      </w:r>
    </w:p>
    <w:p>
      <w:pPr>
        <w:pStyle w:val="ListBullet"/>
      </w:pPr>
      <w:r>
        <w:t>Archive the validated source package for rollback and audit.</w:t>
      </w:r>
    </w:p>
    <w:p>
      <w:pPr>
        <w:pStyle w:val="Heading1"/>
      </w:pPr>
      <w:r>
        <w:t>36. Automatic Screenshot Generation</w:t>
      </w:r>
    </w:p>
    <w:p>
      <w:pPr/>
      <w:r>
        <w:t>Automatic screenshot generation is optional but recommended. When enabled and required screenshots are missing, the builder may launch the game in an isolated browser session and capture representative gameplay images.</w:t>
      </w:r>
    </w:p>
    <w:p>
      <w:pPr>
        <w:pStyle w:val="ListBullet"/>
      </w:pPr>
      <w:r>
        <w:t>Generated screenshots must show actual game content and must not include administrator controls, browser chrome, private data, or error messages.</w:t>
      </w:r>
    </w:p>
    <w:p>
      <w:pPr>
        <w:pStyle w:val="ListBullet"/>
      </w:pPr>
      <w:r>
        <w:t>The builder should create screenshot1.png through screenshot4.png when four useful views can be captured.</w:t>
      </w:r>
    </w:p>
    <w:p>
      <w:pPr>
        <w:pStyle w:val="ListBullet"/>
      </w:pPr>
      <w:r>
        <w:t>An administrator must be able to review, replace, crop, or reject automatically generated screenshots before publication.</w:t>
      </w:r>
    </w:p>
    <w:p>
      <w:pPr>
        <w:pStyle w:val="ListBullet"/>
      </w:pPr>
      <w:r>
        <w:t>Failure to generate optional screenshots must not replace the requirement for at least one approved screenshot.</w:t>
      </w:r>
    </w:p>
    <w:p>
      <w:pPr>
        <w:pStyle w:val="Heading1"/>
      </w:pPr>
      <w:r>
        <w:t>37. Version History and Rollback Records</w:t>
      </w:r>
    </w:p>
    <w:p>
      <w:pPr/>
      <w:r>
        <w:t>Every installed release must create a version-history record containing:</w:t>
      </w:r>
    </w:p>
    <w:p>
      <w:pPr>
        <w:pStyle w:val="ListBullet"/>
      </w:pPr>
      <w:r>
        <w:t>Game ID and slug.</w:t>
      </w:r>
    </w:p>
    <w:p>
      <w:pPr>
        <w:pStyle w:val="ListBullet"/>
      </w:pPr>
      <w:r>
        <w:t>Version number.</w:t>
      </w:r>
    </w:p>
    <w:p>
      <w:pPr>
        <w:pStyle w:val="ListBullet"/>
      </w:pPr>
      <w:r>
        <w:t>Installation and release dates.</w:t>
      </w:r>
    </w:p>
    <w:p>
      <w:pPr>
        <w:pStyle w:val="ListBullet"/>
      </w:pPr>
      <w:r>
        <w:t>Author or package publisher.</w:t>
      </w:r>
    </w:p>
    <w:p>
      <w:pPr>
        <w:pStyle w:val="ListBullet"/>
      </w:pPr>
      <w:r>
        <w:t>Administrator or automated process that installed the package.</w:t>
      </w:r>
    </w:p>
    <w:p>
      <w:pPr>
        <w:pStyle w:val="ListBullet"/>
      </w:pPr>
      <w:r>
        <w:t>Changelog and patch notes.</w:t>
      </w:r>
    </w:p>
    <w:p>
      <w:pPr>
        <w:pStyle w:val="ListBullet"/>
      </w:pPr>
      <w:r>
        <w:t>Archived rollback package location and checksum.</w:t>
      </w:r>
    </w:p>
    <w:p>
      <w:pPr>
        <w:pStyle w:val="ListBullet"/>
      </w:pPr>
      <w:r>
        <w:t>Linked news article ID and status.</w:t>
      </w:r>
    </w:p>
    <w:p>
      <w:pPr>
        <w:pStyle w:val="ListBullet"/>
      </w:pPr>
      <w:r>
        <w:t>Validation result and installation-log reference.</w:t>
      </w:r>
    </w:p>
    <w:p>
      <w:pPr>
        <w:pStyle w:val="ListBullet"/>
      </w:pPr>
      <w:r>
        <w:t>Save-data compatibility or migration notes.</w:t>
      </w:r>
    </w:p>
    <w:p>
      <w:pPr/>
      <w:r>
        <w:t>Rolling back a game must preserve the history of later releases. The portal may archive or amend a related news article but must not silently erase the release audit trail.</w:t>
      </w:r>
    </w:p>
    <w:p>
      <w:pPr>
        <w:pStyle w:val="Heading1"/>
      </w:pPr>
      <w:r>
        <w:t>38. Installation Completion Report</w:t>
      </w:r>
    </w:p>
    <w:p>
      <w:pPr/>
      <w:r>
        <w:t>After every installation attempt, the administrator must receive a completion report. A successful report should include:</w:t>
      </w:r>
    </w:p>
    <w:p>
      <w:pPr/>
      <w:r>
        <w:t>Package Installed Successfully</w:t>
      </w:r>
    </w:p>
    <w:p>
      <w:pPr/>
    </w:p>
    <w:p>
      <w:pPr/>
      <w:r>
        <w:t>Game: {game_title}</w:t>
      </w:r>
    </w:p>
    <w:p>
      <w:pPr/>
      <w:r>
        <w:t>Version: {version}</w:t>
      </w:r>
    </w:p>
    <w:p>
      <w:pPr/>
      <w:r>
        <w:t>Validation: PASS</w:t>
      </w:r>
    </w:p>
    <w:p>
      <w:pPr/>
      <w:r>
        <w:t>Manifest: PASS</w:t>
      </w:r>
    </w:p>
    <w:p>
      <w:pPr/>
      <w:r>
        <w:t>Manual: PASS</w:t>
      </w:r>
    </w:p>
    <w:p>
      <w:pPr/>
      <w:r>
        <w:t>Patch Notes: CREATED OR IMPORTED</w:t>
      </w:r>
    </w:p>
    <w:p>
      <w:pPr/>
      <w:r>
        <w:t>Changelog: CREATED OR IMPORTED</w:t>
      </w:r>
    </w:p>
    <w:p>
      <w:pPr/>
      <w:r>
        <w:t>News Article: CREATED, UPDATED, DRAFTED, SKIPPED, OR WARNING</w:t>
      </w:r>
    </w:p>
    <w:p>
      <w:pPr/>
      <w:r>
        <w:t>Library: UPDATED</w:t>
      </w:r>
    </w:p>
    <w:p>
      <w:pPr/>
      <w:r>
        <w:t>Search Index: UPDATED</w:t>
      </w:r>
    </w:p>
    <w:p>
      <w:pPr/>
      <w:r>
        <w:t>RSS: UPDATED OR NOT ENABLED</w:t>
      </w:r>
    </w:p>
    <w:p>
      <w:pPr/>
      <w:r>
        <w:t>Rollback Package: ARCHIVED</w:t>
      </w:r>
    </w:p>
    <w:p>
      <w:pPr/>
      <w:r>
        <w:t>Installation Time: {elapsed_time}</w:t>
      </w:r>
    </w:p>
    <w:p>
      <w:pPr/>
      <w:r>
        <w:t>Warnings: {warning_count}</w:t>
      </w:r>
    </w:p>
    <w:p>
      <w:pPr/>
      <w:r>
        <w:t>Errors: 0</w:t>
      </w:r>
    </w:p>
    <w:p>
      <w:pPr/>
      <w:r>
        <w:t>A failed report must identify the exact failed requirement, affected path or manifest field, remediation guidance, and whether temporary or partially installed files were removed.</w:t>
      </w:r>
    </w:p>
    <w:p>
      <w:pPr>
        <w:pStyle w:val="Heading1"/>
      </w:pPr>
      <w:r>
        <w:t>39. Version 1.4 Compliance</w:t>
      </w:r>
    </w:p>
    <w:p>
      <w:pPr/>
      <w:r>
        <w:t>A Version 1.4 package and installation are compliant only when the package passes the required security and content checks, the game launches successfully, all mandatory documentation and release metadata are available, the portal records the installed version, and the automatic news result is recorded in the installation report.</w:t>
      </w:r>
    </w:p>
    <w:sectPr w:rsidR="00FC693F" w:rsidRPr="0006063C" w:rsidSect="00034616">
      <w:headerReference w:type="default" r:id="rId9"/>
      <w:footerReference w:type="default" r:id="rId10"/>
      <w:headerReference w:type="first" r:id="rId11"/>
      <w:headerReference w:type="even" r:id="rId12"/>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6"/>
      </w:rPr>
      <w:t>Tronsoft Games Package Specification v1.4</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Tronsoft Games Package Specification Version 1.4</dc:title>
  <dc:subject>Game package creation, validation, installation, publishing, and automatic news requirements</dc:subject>
  <dc:creator>python-docx</dc:creator>
  <cp:keywords/>
  <dc:description>Updated to Version 1.4.</dc:description>
  <cp:lastModifiedBy/>
  <cp:revision>1</cp:revision>
  <dcterms:created xsi:type="dcterms:W3CDTF">2013-12-23T23:15:00Z</dcterms:created>
  <dcterms:modified xsi:type="dcterms:W3CDTF">2013-12-23T23:15:00Z</dcterms:modified>
  <cp:category/>
</cp:coreProperties>
</file>